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FAEA2" w14:textId="0DFB96DA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 w:rsidRPr="00613868">
        <w:t xml:space="preserve">Bijlage </w:t>
      </w:r>
      <w:r w:rsidR="00613868" w:rsidRPr="00613868">
        <w:t>2</w:t>
      </w:r>
      <w:r w:rsidRPr="00613868">
        <w:t xml:space="preserve"> – </w:t>
      </w:r>
      <w:r w:rsidR="00583EA0" w:rsidRPr="00613868">
        <w:t xml:space="preserve">Modelformulier </w:t>
      </w:r>
      <w:r w:rsidR="00583EA0">
        <w:t>referentie</w:t>
      </w:r>
      <w:r w:rsidR="001C4291">
        <w:t>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CD13312" w14:textId="7A094A62" w:rsidR="001C4291" w:rsidRPr="001C4291" w:rsidRDefault="001C4291" w:rsidP="001C4291">
      <w:pPr>
        <w:rPr>
          <w:b/>
          <w:bCs/>
        </w:rPr>
      </w:pPr>
      <w:r w:rsidRPr="001C4291">
        <w:rPr>
          <w:b/>
          <w:bCs/>
        </w:rPr>
        <w:t>Adviesdiensten Cruciale Mijl – AI2026-0006</w:t>
      </w:r>
    </w:p>
    <w:p w14:paraId="064C3682" w14:textId="77777777" w:rsidR="001C4291" w:rsidRDefault="001C4291" w:rsidP="00583EA0"/>
    <w:p w14:paraId="0F3B4922" w14:textId="61B560B7" w:rsidR="00583EA0" w:rsidRDefault="00583EA0" w:rsidP="00583EA0">
      <w:r>
        <w:t>De grijze teksten met toelichting in de gele velden dienen te worden vervangen door invullingen van de gegadigde.</w:t>
      </w:r>
    </w:p>
    <w:p w14:paraId="3E71C778" w14:textId="77777777" w:rsidR="004F4153" w:rsidRDefault="004F4153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8"/>
        <w:gridCol w:w="3555"/>
        <w:gridCol w:w="4636"/>
      </w:tblGrid>
      <w:tr w:rsidR="00826747" w14:paraId="77B7A9F7" w14:textId="77777777" w:rsidTr="00387830">
        <w:trPr>
          <w:cantSplit/>
        </w:trPr>
        <w:tc>
          <w:tcPr>
            <w:tcW w:w="8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CC47" w14:textId="77777777" w:rsidR="00826747" w:rsidRPr="00826747" w:rsidRDefault="00826747" w:rsidP="00F30EC9">
            <w:pPr>
              <w:rPr>
                <w:b/>
                <w:bCs/>
              </w:rPr>
            </w:pPr>
            <w:r w:rsidRPr="00826747">
              <w:rPr>
                <w:b/>
                <w:bCs/>
              </w:rPr>
              <w:t>Inschrijver</w:t>
            </w:r>
          </w:p>
        </w:tc>
      </w:tr>
      <w:tr w:rsidR="004F4153" w14:paraId="07D30A7E" w14:textId="77777777" w:rsidTr="00826747">
        <w:trPr>
          <w:cantSplit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5167" w14:textId="77777777" w:rsidR="004F4153" w:rsidRDefault="004F4153" w:rsidP="00F30EC9"/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D32F" w14:textId="77777777" w:rsidR="004F4153" w:rsidRDefault="004F4153" w:rsidP="00F30EC9">
            <w:r>
              <w:t>Naam: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29561BB" w14:textId="77777777" w:rsidR="004F4153" w:rsidRDefault="004F4153" w:rsidP="00F30EC9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4F4153" w14:paraId="2EB53050" w14:textId="77777777" w:rsidTr="00826747">
        <w:trPr>
          <w:cantSplit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4928" w14:textId="77777777" w:rsidR="004F4153" w:rsidRDefault="004F4153" w:rsidP="00F30EC9"/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6504" w14:textId="77777777" w:rsidR="004F4153" w:rsidRDefault="004F4153" w:rsidP="00F30EC9">
            <w:r>
              <w:t>Adres / Postcode vestigingsplaats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63D09FE" w14:textId="77777777" w:rsidR="004F4153" w:rsidRDefault="004F4153" w:rsidP="00F30EC9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</w:tbl>
    <w:p w14:paraId="3EAB016D" w14:textId="77777777" w:rsidR="004F4153" w:rsidRDefault="004F4153" w:rsidP="00583EA0"/>
    <w:p w14:paraId="136BBCB5" w14:textId="17466987" w:rsidR="00FF5DBA" w:rsidRDefault="00FF5DBA" w:rsidP="00FF5DBA">
      <w:pPr>
        <w:pStyle w:val="Kop2"/>
      </w:pPr>
      <w:r>
        <w:t>Instructie</w:t>
      </w:r>
    </w:p>
    <w:p w14:paraId="652F5C60" w14:textId="56C4D275" w:rsidR="00826747" w:rsidRDefault="00826747" w:rsidP="00826747">
      <w:r w:rsidRPr="00BB012C">
        <w:t xml:space="preserve">De gegadigde dient bij zijn aanvraag tot deelneming maximaal 5 </w:t>
      </w:r>
      <w:r w:rsidR="001C4291">
        <w:t>referentieopdrachten</w:t>
      </w:r>
      <w:r w:rsidRPr="00BB012C">
        <w:t xml:space="preserve"> (3 voor het aantonen van de technische bekwaamheid, en maximaal twee aanvullende </w:t>
      </w:r>
      <w:r w:rsidR="001C4291">
        <w:t>referentieopdrachten</w:t>
      </w:r>
      <w:r>
        <w:t xml:space="preserve"> </w:t>
      </w:r>
      <w:r w:rsidRPr="00BB012C">
        <w:t xml:space="preserve">voor selectiecriterium 3 &amp; 4) volgens </w:t>
      </w:r>
      <w:r>
        <w:t>dit</w:t>
      </w:r>
      <w:r w:rsidRPr="00BB012C">
        <w:t xml:space="preserve"> modelformulie</w:t>
      </w:r>
      <w:r w:rsidR="001C4291">
        <w:t xml:space="preserve">r referenties </w:t>
      </w:r>
      <w:r w:rsidRPr="00BB012C">
        <w:t xml:space="preserve">in. </w:t>
      </w:r>
    </w:p>
    <w:p w14:paraId="63CB0D62" w14:textId="08981899" w:rsidR="005069BA" w:rsidRDefault="00826747" w:rsidP="00826747">
      <w:r w:rsidRPr="00BB012C">
        <w:t>Het is toegestaan eenzelfde referentie</w:t>
      </w:r>
      <w:r w:rsidR="001C4291">
        <w:t>opdracht</w:t>
      </w:r>
      <w:r w:rsidRPr="00BB012C">
        <w:t xml:space="preserve"> voor het aantonen van meerdere kerncompetenties en de beoordeling volgens de selectiecriteria in te dienen. </w:t>
      </w:r>
    </w:p>
    <w:p w14:paraId="5F41D419" w14:textId="3FD488D6" w:rsidR="009043AF" w:rsidRPr="00910D00" w:rsidRDefault="00826747" w:rsidP="00826747">
      <w:r w:rsidRPr="00BB012C">
        <w:t xml:space="preserve">Op </w:t>
      </w:r>
      <w:r w:rsidR="005069BA">
        <w:t>dit</w:t>
      </w:r>
      <w:r w:rsidRPr="00BB012C">
        <w:t xml:space="preserve"> </w:t>
      </w:r>
      <w:r w:rsidR="001C4291">
        <w:t>formulier</w:t>
      </w:r>
      <w:r w:rsidRPr="00BB012C">
        <w:t xml:space="preserve"> dient de gegadigde </w:t>
      </w:r>
      <w:r w:rsidR="005069BA">
        <w:t>per</w:t>
      </w:r>
      <w:r w:rsidRPr="00910D00">
        <w:t xml:space="preserve"> geschiktheidseis(en) en</w:t>
      </w:r>
      <w:r>
        <w:t>/of</w:t>
      </w:r>
      <w:r w:rsidRPr="00910D00">
        <w:t xml:space="preserve"> selectiecriteri</w:t>
      </w:r>
      <w:r w:rsidR="009043AF">
        <w:t>um</w:t>
      </w:r>
      <w:r w:rsidRPr="00910D00">
        <w:t xml:space="preserve"> </w:t>
      </w:r>
      <w:r w:rsidR="009043AF">
        <w:t xml:space="preserve">de gevraagde gegevens in te vullen. </w:t>
      </w:r>
    </w:p>
    <w:p w14:paraId="56751AE6" w14:textId="77777777" w:rsidR="0029535E" w:rsidRDefault="0029535E" w:rsidP="00583EA0"/>
    <w:p w14:paraId="3DA3C94B" w14:textId="13AAC53B" w:rsidR="0029535E" w:rsidRDefault="00E15E33" w:rsidP="00583EA0">
      <w:r>
        <w:t xml:space="preserve">Maximaal mogen </w:t>
      </w:r>
      <w:r w:rsidR="003030E1">
        <w:rPr>
          <w:b/>
          <w:bCs/>
        </w:rPr>
        <w:t>5</w:t>
      </w:r>
      <w:r w:rsidRPr="00674908">
        <w:rPr>
          <w:b/>
          <w:bCs/>
        </w:rPr>
        <w:t xml:space="preserve"> referentie</w:t>
      </w:r>
      <w:r w:rsidR="0035249C">
        <w:rPr>
          <w:b/>
          <w:bCs/>
        </w:rPr>
        <w:t>opdrachten</w:t>
      </w:r>
      <w:r>
        <w:t xml:space="preserve"> worden ingediend.</w:t>
      </w:r>
    </w:p>
    <w:p w14:paraId="32F79DE1" w14:textId="44ECCAE3" w:rsidR="00E15E33" w:rsidRDefault="00396317" w:rsidP="00E15E33">
      <w:pPr>
        <w:pStyle w:val="Lijstalinea"/>
        <w:numPr>
          <w:ilvl w:val="0"/>
          <w:numId w:val="29"/>
        </w:numPr>
      </w:pPr>
      <w:r>
        <w:t xml:space="preserve">1 </w:t>
      </w:r>
      <w:r w:rsidR="001C4291">
        <w:t>referentieopdracht</w:t>
      </w:r>
      <w:r>
        <w:t xml:space="preserve"> voor ervaringseis 1 en selectiecriterium 1;</w:t>
      </w:r>
    </w:p>
    <w:p w14:paraId="61C7BA08" w14:textId="6E94BC01" w:rsidR="00396317" w:rsidRDefault="00396317" w:rsidP="00E15E33">
      <w:pPr>
        <w:pStyle w:val="Lijstalinea"/>
        <w:numPr>
          <w:ilvl w:val="0"/>
          <w:numId w:val="29"/>
        </w:numPr>
      </w:pPr>
      <w:r>
        <w:t xml:space="preserve">1 </w:t>
      </w:r>
      <w:r w:rsidR="001C4291">
        <w:t xml:space="preserve">referentieopdracht </w:t>
      </w:r>
      <w:r>
        <w:t xml:space="preserve">voor </w:t>
      </w:r>
      <w:r w:rsidR="00D3360B">
        <w:t xml:space="preserve">ervaringseis 2 en selectiecriterium </w:t>
      </w:r>
      <w:r w:rsidR="008D5BE2">
        <w:t>2;</w:t>
      </w:r>
    </w:p>
    <w:p w14:paraId="16CF02DF" w14:textId="289BEE1F" w:rsidR="00B412D5" w:rsidRDefault="008D5BE2" w:rsidP="00E15E33">
      <w:pPr>
        <w:pStyle w:val="Lijstalinea"/>
        <w:numPr>
          <w:ilvl w:val="0"/>
          <w:numId w:val="29"/>
        </w:numPr>
      </w:pPr>
      <w:r>
        <w:t xml:space="preserve">1 </w:t>
      </w:r>
      <w:r w:rsidR="001C4291">
        <w:t xml:space="preserve">referentieopdracht </w:t>
      </w:r>
      <w:r>
        <w:t>voor ervaringseis 3</w:t>
      </w:r>
      <w:r w:rsidR="00945B76">
        <w:t>;</w:t>
      </w:r>
    </w:p>
    <w:p w14:paraId="4E3026D4" w14:textId="099D57CD" w:rsidR="008D5BE2" w:rsidRDefault="00B412D5" w:rsidP="00E15E33">
      <w:pPr>
        <w:pStyle w:val="Lijstalinea"/>
        <w:numPr>
          <w:ilvl w:val="0"/>
          <w:numId w:val="29"/>
        </w:numPr>
      </w:pPr>
      <w:r>
        <w:t xml:space="preserve">1 </w:t>
      </w:r>
      <w:r w:rsidR="001C4291">
        <w:t xml:space="preserve">referentieopdracht </w:t>
      </w:r>
      <w:r w:rsidR="00945B76">
        <w:t xml:space="preserve">voor </w:t>
      </w:r>
      <w:r w:rsidR="008D5BE2">
        <w:t>selectiecriterium 3;</w:t>
      </w:r>
    </w:p>
    <w:p w14:paraId="44E5EA31" w14:textId="534092FC" w:rsidR="00326ACB" w:rsidRDefault="008D5BE2" w:rsidP="00E15E33">
      <w:pPr>
        <w:pStyle w:val="Lijstalinea"/>
        <w:numPr>
          <w:ilvl w:val="0"/>
          <w:numId w:val="29"/>
        </w:numPr>
      </w:pPr>
      <w:r>
        <w:t xml:space="preserve">1 </w:t>
      </w:r>
      <w:r w:rsidR="001C4291">
        <w:t xml:space="preserve">referentieopdracht </w:t>
      </w:r>
      <w:r>
        <w:t>voor selectiecriterium  4</w:t>
      </w:r>
      <w:r w:rsidR="00326ACB">
        <w:t>.</w:t>
      </w:r>
    </w:p>
    <w:p w14:paraId="7EE85803" w14:textId="77777777" w:rsidR="00326ACB" w:rsidRDefault="00326ACB" w:rsidP="00326ACB"/>
    <w:p w14:paraId="44C908B6" w14:textId="77777777" w:rsidR="003B4D3A" w:rsidRDefault="003B4D3A">
      <w:pPr>
        <w:rPr>
          <w:rFonts w:cs="Arial"/>
          <w:b/>
          <w:bCs/>
          <w:iCs/>
          <w:sz w:val="26"/>
          <w:szCs w:val="28"/>
        </w:rPr>
      </w:pPr>
      <w:r>
        <w:br w:type="page"/>
      </w:r>
    </w:p>
    <w:p w14:paraId="70714D61" w14:textId="3502E857" w:rsidR="00583EA0" w:rsidRPr="007671EF" w:rsidRDefault="004F4153" w:rsidP="00583EA0">
      <w:pPr>
        <w:pStyle w:val="Kop2"/>
        <w:rPr>
          <w:sz w:val="20"/>
          <w:szCs w:val="20"/>
        </w:rPr>
      </w:pPr>
      <w:r w:rsidRPr="001B0A7B">
        <w:rPr>
          <w:sz w:val="20"/>
          <w:szCs w:val="20"/>
        </w:rPr>
        <w:lastRenderedPageBreak/>
        <w:t xml:space="preserve">Ervaringseis 1: Advies- en ontwerpwerkzaamheden ten behoeve van een </w:t>
      </w:r>
      <w:proofErr w:type="spellStart"/>
      <w:r w:rsidRPr="001B0A7B">
        <w:rPr>
          <w:sz w:val="20"/>
          <w:szCs w:val="20"/>
        </w:rPr>
        <w:t>multi-modaal</w:t>
      </w:r>
      <w:proofErr w:type="spellEnd"/>
      <w:r w:rsidRPr="001B0A7B">
        <w:rPr>
          <w:sz w:val="20"/>
          <w:szCs w:val="20"/>
        </w:rPr>
        <w:t xml:space="preserve"> infrastructureel werk en selectiecriterium 1: ervaring met vergelijkbare werkzaamheden</w:t>
      </w: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5"/>
        <w:gridCol w:w="3557"/>
        <w:gridCol w:w="4637"/>
      </w:tblGrid>
      <w:tr w:rsidR="00583EA0" w:rsidRPr="001B0A7B" w14:paraId="08CF5CA0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B4AC" w14:textId="77777777" w:rsidR="00583EA0" w:rsidRPr="007671EF" w:rsidRDefault="00583EA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EDD8" w14:textId="410CC258" w:rsidR="00583EA0" w:rsidRPr="007671EF" w:rsidRDefault="00583EA0">
            <w:pPr>
              <w:rPr>
                <w:b/>
                <w:bCs/>
                <w:sz w:val="20"/>
                <w:szCs w:val="20"/>
              </w:rPr>
            </w:pPr>
            <w:r w:rsidRPr="007671EF">
              <w:rPr>
                <w:b/>
                <w:bCs/>
                <w:sz w:val="20"/>
                <w:szCs w:val="20"/>
              </w:rPr>
              <w:t>Referentie</w:t>
            </w:r>
            <w:r w:rsidR="001C4291">
              <w:rPr>
                <w:b/>
                <w:bCs/>
                <w:sz w:val="20"/>
                <w:szCs w:val="20"/>
              </w:rPr>
              <w:t>opdracht</w:t>
            </w:r>
            <w:r w:rsidRPr="007671EF">
              <w:rPr>
                <w:b/>
                <w:bCs/>
                <w:sz w:val="20"/>
                <w:szCs w:val="20"/>
              </w:rPr>
              <w:t xml:space="preserve"> </w:t>
            </w:r>
            <w:r w:rsidR="00FF13F6">
              <w:rPr>
                <w:b/>
                <w:bCs/>
                <w:sz w:val="20"/>
                <w:szCs w:val="20"/>
              </w:rPr>
              <w:t xml:space="preserve"> 01</w:t>
            </w:r>
          </w:p>
        </w:tc>
      </w:tr>
      <w:tr w:rsidR="00583EA0" w:rsidRPr="001B0A7B" w14:paraId="5D8B81E9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21D9" w14:textId="77777777" w:rsidR="00583EA0" w:rsidRPr="001B0A7B" w:rsidRDefault="00583EA0">
            <w:pPr>
              <w:rPr>
                <w:sz w:val="20"/>
                <w:szCs w:val="2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2C65" w14:textId="20099C9A" w:rsidR="00583EA0" w:rsidRPr="001B0A7B" w:rsidRDefault="00583EA0">
            <w:pPr>
              <w:rPr>
                <w:sz w:val="20"/>
                <w:szCs w:val="20"/>
              </w:rPr>
            </w:pPr>
            <w:r w:rsidRPr="001B0A7B">
              <w:rPr>
                <w:sz w:val="20"/>
                <w:szCs w:val="20"/>
              </w:rPr>
              <w:t>Nummer referenti</w:t>
            </w:r>
            <w:r w:rsidR="001C4291">
              <w:rPr>
                <w:sz w:val="20"/>
                <w:szCs w:val="20"/>
              </w:rPr>
              <w:t>eopdracht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3DFD8C3" w14:textId="77777777" w:rsidR="00583EA0" w:rsidRPr="001B0A7B" w:rsidRDefault="00583EA0">
            <w:pPr>
              <w:rPr>
                <w:sz w:val="20"/>
                <w:szCs w:val="20"/>
                <w:highlight w:val="lightGray"/>
              </w:rPr>
            </w:pPr>
            <w:r w:rsidRPr="001B0A7B">
              <w:rPr>
                <w:sz w:val="20"/>
                <w:szCs w:val="20"/>
                <w:highlight w:val="lightGray"/>
              </w:rPr>
              <w:t>Nr.</w:t>
            </w:r>
          </w:p>
        </w:tc>
      </w:tr>
      <w:tr w:rsidR="00583EA0" w:rsidRPr="001B0A7B" w14:paraId="194A1A95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B603" w14:textId="77777777" w:rsidR="00583EA0" w:rsidRPr="001B0A7B" w:rsidRDefault="00583EA0">
            <w:pPr>
              <w:rPr>
                <w:sz w:val="20"/>
                <w:szCs w:val="2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8049" w14:textId="5A57F0D0" w:rsidR="00583EA0" w:rsidRPr="001B0A7B" w:rsidRDefault="00583EA0">
            <w:pPr>
              <w:rPr>
                <w:sz w:val="20"/>
                <w:szCs w:val="20"/>
              </w:rPr>
            </w:pPr>
            <w:r w:rsidRPr="001B0A7B">
              <w:rPr>
                <w:sz w:val="20"/>
                <w:szCs w:val="20"/>
              </w:rPr>
              <w:t>Referentie</w:t>
            </w:r>
            <w:r w:rsidR="001C4291">
              <w:rPr>
                <w:sz w:val="20"/>
                <w:szCs w:val="20"/>
              </w:rPr>
              <w:t>opdracht</w:t>
            </w:r>
            <w:r w:rsidRPr="001B0A7B">
              <w:rPr>
                <w:sz w:val="20"/>
                <w:szCs w:val="20"/>
              </w:rPr>
              <w:t xml:space="preserve"> (naam)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1C83947" w14:textId="77777777" w:rsidR="00583EA0" w:rsidRPr="001B0A7B" w:rsidRDefault="00583EA0">
            <w:pPr>
              <w:rPr>
                <w:sz w:val="20"/>
                <w:szCs w:val="20"/>
                <w:highlight w:val="lightGray"/>
              </w:rPr>
            </w:pPr>
            <w:r w:rsidRPr="001B0A7B">
              <w:rPr>
                <w:sz w:val="20"/>
                <w:szCs w:val="20"/>
                <w:highlight w:val="lightGray"/>
              </w:rPr>
              <w:t>Naam project</w:t>
            </w:r>
          </w:p>
        </w:tc>
      </w:tr>
      <w:tr w:rsidR="00583EA0" w:rsidRPr="001B0A7B" w14:paraId="60022A03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8C09" w14:textId="77777777" w:rsidR="00583EA0" w:rsidRPr="001B0A7B" w:rsidRDefault="00583EA0">
            <w:pPr>
              <w:rPr>
                <w:sz w:val="20"/>
                <w:szCs w:val="2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212B" w14:textId="77777777" w:rsidR="00583EA0" w:rsidRPr="001B0A7B" w:rsidRDefault="00583EA0">
            <w:pPr>
              <w:rPr>
                <w:sz w:val="20"/>
                <w:szCs w:val="20"/>
              </w:rPr>
            </w:pPr>
            <w:r w:rsidRPr="001B0A7B">
              <w:rPr>
                <w:sz w:val="20"/>
                <w:szCs w:val="20"/>
              </w:rPr>
              <w:t>Referentie heeft betrekking op:</w:t>
            </w:r>
          </w:p>
          <w:p w14:paraId="7D0437AC" w14:textId="77777777" w:rsidR="00583EA0" w:rsidRPr="001B0A7B" w:rsidRDefault="00583EA0">
            <w:pPr>
              <w:rPr>
                <w:sz w:val="20"/>
                <w:szCs w:val="20"/>
              </w:rPr>
            </w:pPr>
            <w:r w:rsidRPr="001B0A7B">
              <w:rPr>
                <w:sz w:val="20"/>
                <w:szCs w:val="20"/>
              </w:rPr>
              <w:t xml:space="preserve"> </w:t>
            </w:r>
          </w:p>
          <w:p w14:paraId="25D8C583" w14:textId="77777777" w:rsidR="00583EA0" w:rsidRPr="001B0A7B" w:rsidRDefault="00583EA0">
            <w:pPr>
              <w:rPr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6B772E3" w14:textId="772406B3" w:rsidR="004F4153" w:rsidRDefault="004F4153">
            <w:pPr>
              <w:rPr>
                <w:sz w:val="20"/>
                <w:szCs w:val="20"/>
              </w:rPr>
            </w:pPr>
            <w:r w:rsidRPr="001B0A7B">
              <w:rPr>
                <w:sz w:val="20"/>
                <w:szCs w:val="20"/>
              </w:rPr>
              <w:t>Ervaringseis 1 en selectiecriterium 1 met daarin minimaal 2 van de volgende werken</w:t>
            </w:r>
            <w:r w:rsidR="001C4291">
              <w:rPr>
                <w:sz w:val="20"/>
                <w:szCs w:val="20"/>
              </w:rPr>
              <w:t>:</w:t>
            </w:r>
          </w:p>
          <w:p w14:paraId="42B9DEAD" w14:textId="77777777" w:rsidR="00717E08" w:rsidRPr="001B0A7B" w:rsidRDefault="00717E08">
            <w:pPr>
              <w:rPr>
                <w:sz w:val="20"/>
                <w:szCs w:val="20"/>
              </w:rPr>
            </w:pPr>
          </w:p>
          <w:p w14:paraId="26C94B00" w14:textId="12E8F4B9" w:rsidR="00717E08" w:rsidRPr="001B0A7B" w:rsidRDefault="00D96429" w:rsidP="00717E08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707638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DF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717E08" w:rsidRPr="001B0A7B">
              <w:rPr>
                <w:sz w:val="20"/>
                <w:szCs w:val="20"/>
              </w:rPr>
              <w:t xml:space="preserve">  Onderdoorgang</w:t>
            </w:r>
            <w:r w:rsidR="00717E08">
              <w:rPr>
                <w:sz w:val="20"/>
                <w:szCs w:val="20"/>
              </w:rPr>
              <w:t>/Tunnel</w:t>
            </w:r>
          </w:p>
          <w:p w14:paraId="370FAF3A" w14:textId="13B1BA64" w:rsidR="004F4153" w:rsidRPr="001B0A7B" w:rsidRDefault="00D96429" w:rsidP="004F4153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430477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DF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F4153" w:rsidRPr="001B0A7B">
              <w:rPr>
                <w:sz w:val="20"/>
                <w:szCs w:val="20"/>
              </w:rPr>
              <w:t xml:space="preserve">  </w:t>
            </w:r>
            <w:r w:rsidR="00717E08">
              <w:rPr>
                <w:sz w:val="20"/>
                <w:szCs w:val="20"/>
              </w:rPr>
              <w:t>Verkeers</w:t>
            </w:r>
            <w:r w:rsidR="004F4153" w:rsidRPr="001B0A7B">
              <w:rPr>
                <w:sz w:val="20"/>
                <w:szCs w:val="20"/>
              </w:rPr>
              <w:t>brug</w:t>
            </w:r>
          </w:p>
          <w:p w14:paraId="0133D129" w14:textId="1FC4B43B" w:rsidR="004F4153" w:rsidRPr="001B0A7B" w:rsidRDefault="00D96429" w:rsidP="004F4153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70254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DF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F4153" w:rsidRPr="001B0A7B">
              <w:rPr>
                <w:sz w:val="20"/>
                <w:szCs w:val="20"/>
              </w:rPr>
              <w:t xml:space="preserve">  </w:t>
            </w:r>
            <w:r w:rsidR="00717E08" w:rsidRPr="001B0A7B">
              <w:rPr>
                <w:sz w:val="20"/>
                <w:szCs w:val="20"/>
              </w:rPr>
              <w:t>Lightrail</w:t>
            </w:r>
          </w:p>
          <w:p w14:paraId="2B66A4AB" w14:textId="073F63D4" w:rsidR="004F4153" w:rsidRPr="001B0A7B" w:rsidRDefault="00D96429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72343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DF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F4153" w:rsidRPr="001B0A7B">
              <w:rPr>
                <w:sz w:val="20"/>
                <w:szCs w:val="20"/>
              </w:rPr>
              <w:t xml:space="preserve">  </w:t>
            </w:r>
            <w:r w:rsidR="00717E08" w:rsidRPr="001B0A7B">
              <w:rPr>
                <w:sz w:val="20"/>
                <w:szCs w:val="20"/>
              </w:rPr>
              <w:t>Wegen</w:t>
            </w:r>
          </w:p>
          <w:p w14:paraId="648867C7" w14:textId="0B5B4D89" w:rsidR="004F4153" w:rsidRPr="001B0A7B" w:rsidRDefault="004F4153" w:rsidP="004F4153">
            <w:pPr>
              <w:rPr>
                <w:sz w:val="20"/>
                <w:szCs w:val="20"/>
              </w:rPr>
            </w:pPr>
          </w:p>
        </w:tc>
      </w:tr>
      <w:tr w:rsidR="00583EA0" w:rsidRPr="001B0A7B" w14:paraId="406F325D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A46F" w14:textId="77777777" w:rsidR="00583EA0" w:rsidRPr="001B0A7B" w:rsidRDefault="00583EA0">
            <w:pPr>
              <w:rPr>
                <w:sz w:val="20"/>
                <w:szCs w:val="20"/>
              </w:rPr>
            </w:pPr>
          </w:p>
        </w:tc>
        <w:tc>
          <w:tcPr>
            <w:tcW w:w="8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0D04" w14:textId="77777777" w:rsidR="00583EA0" w:rsidRPr="001C4291" w:rsidRDefault="00583EA0">
            <w:pPr>
              <w:rPr>
                <w:b/>
                <w:bCs/>
                <w:sz w:val="20"/>
                <w:szCs w:val="20"/>
              </w:rPr>
            </w:pPr>
            <w:r w:rsidRPr="001C4291">
              <w:rPr>
                <w:b/>
                <w:bCs/>
                <w:sz w:val="20"/>
                <w:szCs w:val="20"/>
              </w:rPr>
              <w:t>Naam en adres opdrachtgever:</w:t>
            </w:r>
          </w:p>
        </w:tc>
      </w:tr>
      <w:tr w:rsidR="00583EA0" w:rsidRPr="001B0A7B" w14:paraId="45ADC9D1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E072" w14:textId="77777777" w:rsidR="00583EA0" w:rsidRPr="001B0A7B" w:rsidRDefault="00583EA0">
            <w:pPr>
              <w:rPr>
                <w:sz w:val="20"/>
                <w:szCs w:val="2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33E7" w14:textId="77777777" w:rsidR="00583EA0" w:rsidRPr="001B0A7B" w:rsidRDefault="00583EA0">
            <w:pPr>
              <w:rPr>
                <w:sz w:val="20"/>
                <w:szCs w:val="20"/>
              </w:rPr>
            </w:pPr>
            <w:r w:rsidRPr="001B0A7B">
              <w:rPr>
                <w:sz w:val="20"/>
                <w:szCs w:val="20"/>
              </w:rPr>
              <w:t>Aanbesteder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EA117E" w14:textId="77777777" w:rsidR="00583EA0" w:rsidRPr="001B0A7B" w:rsidRDefault="00583EA0">
            <w:pPr>
              <w:rPr>
                <w:sz w:val="20"/>
                <w:szCs w:val="20"/>
                <w:highlight w:val="lightGray"/>
              </w:rPr>
            </w:pPr>
            <w:r w:rsidRPr="001B0A7B">
              <w:rPr>
                <w:sz w:val="20"/>
                <w:szCs w:val="20"/>
                <w:highlight w:val="lightGray"/>
              </w:rPr>
              <w:t>Naam opdrachtgever</w:t>
            </w:r>
          </w:p>
        </w:tc>
      </w:tr>
      <w:tr w:rsidR="00583EA0" w:rsidRPr="001B0A7B" w14:paraId="71CC9D37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35DC" w14:textId="77777777" w:rsidR="00583EA0" w:rsidRPr="001B0A7B" w:rsidRDefault="00583EA0">
            <w:pPr>
              <w:rPr>
                <w:sz w:val="20"/>
                <w:szCs w:val="2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1816" w14:textId="77777777" w:rsidR="00583EA0" w:rsidRPr="001B0A7B" w:rsidRDefault="00583EA0">
            <w:pPr>
              <w:rPr>
                <w:sz w:val="20"/>
                <w:szCs w:val="20"/>
              </w:rPr>
            </w:pPr>
            <w:r w:rsidRPr="001B0A7B">
              <w:rPr>
                <w:sz w:val="20"/>
                <w:szCs w:val="20"/>
              </w:rPr>
              <w:t>Contactpersoon bij de opdrachtgever: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A2FAB54" w14:textId="77777777" w:rsidR="00583EA0" w:rsidRPr="001B0A7B" w:rsidRDefault="00583EA0">
            <w:pPr>
              <w:rPr>
                <w:sz w:val="20"/>
                <w:szCs w:val="20"/>
                <w:highlight w:val="lightGray"/>
              </w:rPr>
            </w:pPr>
            <w:r w:rsidRPr="001B0A7B">
              <w:rPr>
                <w:sz w:val="20"/>
                <w:szCs w:val="20"/>
                <w:highlight w:val="lightGray"/>
              </w:rPr>
              <w:t>Naam contactpersoon opdrachtgever</w:t>
            </w:r>
          </w:p>
        </w:tc>
      </w:tr>
      <w:tr w:rsidR="00583EA0" w:rsidRPr="001B0A7B" w14:paraId="4D739F98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46CF" w14:textId="77777777" w:rsidR="00583EA0" w:rsidRPr="001B0A7B" w:rsidRDefault="00583EA0">
            <w:pPr>
              <w:rPr>
                <w:sz w:val="20"/>
                <w:szCs w:val="2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488B" w14:textId="77777777" w:rsidR="00583EA0" w:rsidRPr="001B0A7B" w:rsidRDefault="00583EA0">
            <w:pPr>
              <w:rPr>
                <w:sz w:val="20"/>
                <w:szCs w:val="20"/>
              </w:rPr>
            </w:pPr>
            <w:r w:rsidRPr="001B0A7B">
              <w:rPr>
                <w:sz w:val="20"/>
                <w:szCs w:val="20"/>
              </w:rPr>
              <w:t>Contactgegevens contactpersoon bij de opdrachtgever: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BC8D210" w14:textId="77777777" w:rsidR="00583EA0" w:rsidRDefault="00583EA0">
            <w:pPr>
              <w:rPr>
                <w:sz w:val="20"/>
                <w:szCs w:val="20"/>
                <w:highlight w:val="lightGray"/>
              </w:rPr>
            </w:pPr>
            <w:r w:rsidRPr="001B0A7B">
              <w:rPr>
                <w:sz w:val="20"/>
                <w:szCs w:val="20"/>
                <w:highlight w:val="lightGray"/>
              </w:rPr>
              <w:t>Telefoonnummer:</w:t>
            </w:r>
          </w:p>
          <w:p w14:paraId="643895CF" w14:textId="77777777" w:rsidR="00277595" w:rsidRPr="001B0A7B" w:rsidRDefault="00277595">
            <w:pPr>
              <w:rPr>
                <w:sz w:val="20"/>
                <w:szCs w:val="20"/>
                <w:highlight w:val="lightGray"/>
              </w:rPr>
            </w:pPr>
          </w:p>
          <w:p w14:paraId="473EC0B4" w14:textId="77777777" w:rsidR="00583EA0" w:rsidRPr="001B0A7B" w:rsidRDefault="00583EA0">
            <w:pPr>
              <w:rPr>
                <w:sz w:val="20"/>
                <w:szCs w:val="20"/>
                <w:highlight w:val="lightGray"/>
              </w:rPr>
            </w:pPr>
            <w:r w:rsidRPr="001B0A7B">
              <w:rPr>
                <w:sz w:val="20"/>
                <w:szCs w:val="20"/>
                <w:highlight w:val="lightGray"/>
              </w:rPr>
              <w:t>E-mail adres:</w:t>
            </w:r>
          </w:p>
        </w:tc>
      </w:tr>
      <w:tr w:rsidR="00583EA0" w:rsidRPr="001B0A7B" w14:paraId="6245E535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5AC4" w14:textId="77777777" w:rsidR="00583EA0" w:rsidRPr="001B0A7B" w:rsidRDefault="00583EA0">
            <w:pPr>
              <w:rPr>
                <w:sz w:val="20"/>
                <w:szCs w:val="20"/>
              </w:rPr>
            </w:pPr>
          </w:p>
        </w:tc>
        <w:tc>
          <w:tcPr>
            <w:tcW w:w="8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F529" w14:textId="12D4DB47" w:rsidR="00583EA0" w:rsidRPr="001C4291" w:rsidRDefault="00583EA0">
            <w:pPr>
              <w:rPr>
                <w:b/>
                <w:bCs/>
                <w:sz w:val="20"/>
                <w:szCs w:val="20"/>
              </w:rPr>
            </w:pPr>
            <w:r w:rsidRPr="001C4291">
              <w:rPr>
                <w:b/>
                <w:bCs/>
                <w:sz w:val="20"/>
                <w:szCs w:val="20"/>
              </w:rPr>
              <w:t>Nadere informatie referentie</w:t>
            </w:r>
            <w:r w:rsidR="001C4291">
              <w:rPr>
                <w:b/>
                <w:bCs/>
                <w:sz w:val="20"/>
                <w:szCs w:val="20"/>
              </w:rPr>
              <w:t>opdracht</w:t>
            </w:r>
          </w:p>
        </w:tc>
      </w:tr>
      <w:tr w:rsidR="00583EA0" w:rsidRPr="001B0A7B" w14:paraId="1E6EEACD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0EC0" w14:textId="77777777" w:rsidR="00583EA0" w:rsidRPr="001B0A7B" w:rsidRDefault="00583EA0">
            <w:pPr>
              <w:rPr>
                <w:sz w:val="20"/>
                <w:szCs w:val="2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B631" w14:textId="03B20213" w:rsidR="00583EA0" w:rsidRPr="001B0A7B" w:rsidRDefault="00583EA0">
            <w:pPr>
              <w:rPr>
                <w:sz w:val="20"/>
                <w:szCs w:val="20"/>
              </w:rPr>
            </w:pPr>
            <w:r w:rsidRPr="001B0A7B">
              <w:rPr>
                <w:sz w:val="20"/>
                <w:szCs w:val="20"/>
              </w:rPr>
              <w:t xml:space="preserve">Locatie 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9C3327D" w14:textId="77777777" w:rsidR="00583EA0" w:rsidRPr="001B0A7B" w:rsidRDefault="00583EA0">
            <w:pPr>
              <w:rPr>
                <w:sz w:val="20"/>
                <w:szCs w:val="20"/>
                <w:highlight w:val="lightGray"/>
              </w:rPr>
            </w:pPr>
            <w:r w:rsidRPr="001B0A7B">
              <w:rPr>
                <w:sz w:val="20"/>
                <w:szCs w:val="20"/>
                <w:highlight w:val="lightGray"/>
              </w:rPr>
              <w:t>Locatiegegevens / adres.</w:t>
            </w:r>
          </w:p>
          <w:p w14:paraId="3057413F" w14:textId="73E8E4D2" w:rsidR="00583EA0" w:rsidRPr="001B0A7B" w:rsidRDefault="00583EA0">
            <w:pPr>
              <w:rPr>
                <w:sz w:val="20"/>
                <w:szCs w:val="20"/>
                <w:highlight w:val="lightGray"/>
              </w:rPr>
            </w:pPr>
            <w:r w:rsidRPr="001B0A7B">
              <w:rPr>
                <w:sz w:val="20"/>
                <w:szCs w:val="20"/>
                <w:highlight w:val="lightGray"/>
              </w:rPr>
              <w:t xml:space="preserve">Als bijlage toevoegen: een situatietekening of kaart (bijv. google </w:t>
            </w:r>
            <w:proofErr w:type="spellStart"/>
            <w:r w:rsidRPr="001B0A7B">
              <w:rPr>
                <w:sz w:val="20"/>
                <w:szCs w:val="20"/>
                <w:highlight w:val="lightGray"/>
              </w:rPr>
              <w:t>maps</w:t>
            </w:r>
            <w:proofErr w:type="spellEnd"/>
            <w:r w:rsidRPr="001B0A7B">
              <w:rPr>
                <w:sz w:val="20"/>
                <w:szCs w:val="20"/>
                <w:highlight w:val="lightGray"/>
              </w:rPr>
              <w:t xml:space="preserve">) waarop aangeduid de exacte locatie van het werkgebied van </w:t>
            </w:r>
            <w:r w:rsidR="001C4291">
              <w:rPr>
                <w:sz w:val="20"/>
                <w:szCs w:val="20"/>
                <w:highlight w:val="lightGray"/>
              </w:rPr>
              <w:t>de</w:t>
            </w:r>
            <w:r w:rsidRPr="001B0A7B">
              <w:rPr>
                <w:sz w:val="20"/>
                <w:szCs w:val="20"/>
                <w:highlight w:val="lightGray"/>
              </w:rPr>
              <w:t xml:space="preserve"> referentie</w:t>
            </w:r>
            <w:r w:rsidR="001C4291">
              <w:rPr>
                <w:sz w:val="20"/>
                <w:szCs w:val="20"/>
                <w:highlight w:val="lightGray"/>
              </w:rPr>
              <w:t>opdracht</w:t>
            </w:r>
            <w:r w:rsidRPr="001B0A7B">
              <w:rPr>
                <w:sz w:val="20"/>
                <w:szCs w:val="20"/>
                <w:highlight w:val="lightGray"/>
              </w:rPr>
              <w:t>.</w:t>
            </w:r>
          </w:p>
        </w:tc>
      </w:tr>
      <w:tr w:rsidR="00583EA0" w:rsidRPr="001B0A7B" w14:paraId="6C1DD1AD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76F1" w14:textId="77777777" w:rsidR="00583EA0" w:rsidRPr="001B0A7B" w:rsidRDefault="00583EA0">
            <w:pPr>
              <w:rPr>
                <w:sz w:val="20"/>
                <w:szCs w:val="2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C56E" w14:textId="77777777" w:rsidR="00583EA0" w:rsidRPr="001B0A7B" w:rsidRDefault="00583EA0">
            <w:pPr>
              <w:rPr>
                <w:sz w:val="20"/>
                <w:szCs w:val="20"/>
              </w:rPr>
            </w:pPr>
            <w:r w:rsidRPr="001B0A7B">
              <w:rPr>
                <w:sz w:val="20"/>
                <w:szCs w:val="20"/>
              </w:rPr>
              <w:t>Datum van de opdrachtverlening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0E7EA8C" w14:textId="77777777" w:rsidR="00583EA0" w:rsidRPr="001B0A7B" w:rsidRDefault="00583EA0">
            <w:pPr>
              <w:rPr>
                <w:sz w:val="20"/>
                <w:szCs w:val="20"/>
                <w:highlight w:val="lightGray"/>
              </w:rPr>
            </w:pPr>
            <w:r w:rsidRPr="001B0A7B">
              <w:rPr>
                <w:sz w:val="20"/>
                <w:szCs w:val="20"/>
                <w:highlight w:val="lightGray"/>
              </w:rPr>
              <w:t>Datum</w:t>
            </w:r>
          </w:p>
        </w:tc>
      </w:tr>
      <w:tr w:rsidR="00F81FB7" w:rsidRPr="001B0A7B" w14:paraId="0E35D8BE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EC67" w14:textId="77777777" w:rsidR="00F81FB7" w:rsidRPr="001B0A7B" w:rsidRDefault="00F81FB7">
            <w:pPr>
              <w:rPr>
                <w:sz w:val="20"/>
                <w:szCs w:val="2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E7CF" w14:textId="5D201983" w:rsidR="00F81FB7" w:rsidRPr="001B0A7B" w:rsidRDefault="00F81F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Einddatum opdracht (indien van toepassing)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FBAD97A" w14:textId="23168BF7" w:rsidR="00F81FB7" w:rsidRPr="001B0A7B" w:rsidRDefault="00F81FB7">
            <w:pPr>
              <w:rPr>
                <w:sz w:val="20"/>
                <w:szCs w:val="20"/>
                <w:highlight w:val="lightGray"/>
              </w:rPr>
            </w:pPr>
            <w:r w:rsidRPr="001B0A7B">
              <w:rPr>
                <w:sz w:val="20"/>
                <w:szCs w:val="20"/>
                <w:highlight w:val="lightGray"/>
              </w:rPr>
              <w:t>Datum</w:t>
            </w:r>
          </w:p>
        </w:tc>
      </w:tr>
      <w:tr w:rsidR="00583EA0" w:rsidRPr="001B0A7B" w14:paraId="1020A801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CB5D" w14:textId="77777777" w:rsidR="00583EA0" w:rsidRPr="001B0A7B" w:rsidRDefault="00583EA0">
            <w:pPr>
              <w:rPr>
                <w:sz w:val="20"/>
                <w:szCs w:val="2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8FD2" w14:textId="77777777" w:rsidR="00583EA0" w:rsidRPr="001B0A7B" w:rsidRDefault="00583EA0">
            <w:pPr>
              <w:rPr>
                <w:sz w:val="20"/>
                <w:szCs w:val="20"/>
              </w:rPr>
            </w:pPr>
            <w:r w:rsidRPr="001B0A7B">
              <w:rPr>
                <w:sz w:val="20"/>
                <w:szCs w:val="20"/>
              </w:rPr>
              <w:t>Aannemingssom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112762" w14:textId="77777777" w:rsidR="00583EA0" w:rsidRPr="001B0A7B" w:rsidRDefault="00583EA0">
            <w:pPr>
              <w:rPr>
                <w:sz w:val="20"/>
                <w:szCs w:val="20"/>
                <w:highlight w:val="lightGray"/>
              </w:rPr>
            </w:pPr>
            <w:r w:rsidRPr="001B0A7B">
              <w:rPr>
                <w:sz w:val="20"/>
                <w:szCs w:val="20"/>
                <w:highlight w:val="lightGray"/>
              </w:rPr>
              <w:t>€  (excl. BTW)</w:t>
            </w:r>
          </w:p>
        </w:tc>
      </w:tr>
      <w:tr w:rsidR="00583EA0" w:rsidRPr="001B0A7B" w14:paraId="05F56EDA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FA31" w14:textId="77777777" w:rsidR="00583EA0" w:rsidRPr="001B0A7B" w:rsidRDefault="00583EA0">
            <w:pPr>
              <w:rPr>
                <w:sz w:val="20"/>
                <w:szCs w:val="2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FCBE" w14:textId="77777777" w:rsidR="00583EA0" w:rsidRPr="001B0A7B" w:rsidRDefault="00583EA0">
            <w:pPr>
              <w:rPr>
                <w:sz w:val="20"/>
                <w:szCs w:val="20"/>
              </w:rPr>
            </w:pPr>
            <w:r w:rsidRPr="001B0A7B">
              <w:rPr>
                <w:sz w:val="20"/>
                <w:szCs w:val="20"/>
              </w:rPr>
              <w:t>Gefactureerd bedrag (excl. BTW)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5700827" w14:textId="77777777" w:rsidR="00583EA0" w:rsidRPr="001B0A7B" w:rsidRDefault="00583EA0">
            <w:pPr>
              <w:rPr>
                <w:sz w:val="20"/>
                <w:szCs w:val="20"/>
                <w:highlight w:val="lightGray"/>
              </w:rPr>
            </w:pPr>
            <w:r w:rsidRPr="001B0A7B">
              <w:rPr>
                <w:sz w:val="20"/>
                <w:szCs w:val="20"/>
                <w:highlight w:val="lightGray"/>
              </w:rPr>
              <w:t>€  incl.  meer- en minderwerk en excl. BTW</w:t>
            </w:r>
          </w:p>
        </w:tc>
      </w:tr>
      <w:tr w:rsidR="00583EA0" w:rsidRPr="001B0A7B" w14:paraId="2BC84D60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E6A4C9" w14:textId="77777777" w:rsidR="00583EA0" w:rsidRPr="001B0A7B" w:rsidRDefault="00583EA0">
            <w:pPr>
              <w:rPr>
                <w:sz w:val="20"/>
                <w:szCs w:val="2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4C9F25" w14:textId="77777777" w:rsidR="00583EA0" w:rsidRPr="001B0A7B" w:rsidRDefault="00583EA0">
            <w:pPr>
              <w:rPr>
                <w:sz w:val="20"/>
                <w:szCs w:val="20"/>
              </w:rPr>
            </w:pPr>
            <w:r w:rsidRPr="001B0A7B">
              <w:rPr>
                <w:sz w:val="20"/>
                <w:szCs w:val="20"/>
              </w:rPr>
              <w:t>Contractvorm:</w:t>
            </w:r>
          </w:p>
          <w:p w14:paraId="4E82060A" w14:textId="77777777" w:rsidR="00583EA0" w:rsidRPr="001B0A7B" w:rsidRDefault="00583EA0">
            <w:pPr>
              <w:rPr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D2E7EED" w14:textId="3DC0408D" w:rsidR="00583EA0" w:rsidRPr="001B0A7B" w:rsidRDefault="00583EA0">
            <w:pPr>
              <w:rPr>
                <w:sz w:val="20"/>
                <w:szCs w:val="20"/>
                <w:highlight w:val="lightGray"/>
              </w:rPr>
            </w:pPr>
            <w:r w:rsidRPr="001B0A7B">
              <w:rPr>
                <w:sz w:val="20"/>
                <w:szCs w:val="20"/>
                <w:highlight w:val="lightGray"/>
              </w:rPr>
              <w:t xml:space="preserve">(bijv. </w:t>
            </w:r>
            <w:r w:rsidR="004F4153" w:rsidRPr="001B0A7B">
              <w:rPr>
                <w:sz w:val="20"/>
                <w:szCs w:val="20"/>
                <w:highlight w:val="lightGray"/>
              </w:rPr>
              <w:t>DNR</w:t>
            </w:r>
            <w:r w:rsidRPr="001B0A7B">
              <w:rPr>
                <w:sz w:val="20"/>
                <w:szCs w:val="20"/>
                <w:highlight w:val="lightGray"/>
              </w:rPr>
              <w:t>)</w:t>
            </w:r>
          </w:p>
        </w:tc>
      </w:tr>
      <w:tr w:rsidR="00583EA0" w:rsidRPr="001B0A7B" w14:paraId="2CA070B1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4D1858" w14:textId="77777777" w:rsidR="00583EA0" w:rsidRPr="001B0A7B" w:rsidRDefault="00583EA0">
            <w:pPr>
              <w:rPr>
                <w:sz w:val="20"/>
                <w:szCs w:val="2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EABB1D9" w14:textId="77777777" w:rsidR="00583EA0" w:rsidRPr="001B0A7B" w:rsidRDefault="00583EA0">
            <w:pPr>
              <w:rPr>
                <w:sz w:val="20"/>
                <w:szCs w:val="20"/>
              </w:rPr>
            </w:pPr>
            <w:r w:rsidRPr="001B0A7B">
              <w:rPr>
                <w:sz w:val="20"/>
                <w:szCs w:val="20"/>
              </w:rPr>
              <w:t>Uitgevoerd in samenwerkingsverband: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BD2AF6C" w14:textId="77777777" w:rsidR="00583EA0" w:rsidRPr="001B0A7B" w:rsidRDefault="00583EA0">
            <w:pPr>
              <w:rPr>
                <w:sz w:val="20"/>
                <w:szCs w:val="20"/>
                <w:highlight w:val="lightGray"/>
              </w:rPr>
            </w:pPr>
            <w:r w:rsidRPr="001B0A7B">
              <w:rPr>
                <w:sz w:val="20"/>
                <w:szCs w:val="20"/>
                <w:highlight w:val="lightGray"/>
              </w:rPr>
              <w:t>Ja / nee (indien ja: hieronder invullen)</w:t>
            </w:r>
          </w:p>
        </w:tc>
      </w:tr>
      <w:tr w:rsidR="00583EA0" w:rsidRPr="001B0A7B" w14:paraId="04584491" w14:textId="77777777" w:rsidTr="00F81FB7">
        <w:trPr>
          <w:cantSplit/>
        </w:trPr>
        <w:tc>
          <w:tcPr>
            <w:tcW w:w="3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100175" w14:textId="77777777" w:rsidR="00583EA0" w:rsidRPr="001B0A7B" w:rsidRDefault="00583EA0">
            <w:pPr>
              <w:rPr>
                <w:sz w:val="20"/>
                <w:szCs w:val="20"/>
              </w:rPr>
            </w:pPr>
          </w:p>
        </w:tc>
        <w:tc>
          <w:tcPr>
            <w:tcW w:w="3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B14A019" w14:textId="77777777" w:rsidR="00583EA0" w:rsidRPr="001B0A7B" w:rsidRDefault="00583EA0">
            <w:pPr>
              <w:rPr>
                <w:sz w:val="20"/>
                <w:szCs w:val="20"/>
              </w:rPr>
            </w:pPr>
            <w:r w:rsidRPr="001B0A7B">
              <w:rPr>
                <w:sz w:val="20"/>
                <w:szCs w:val="20"/>
              </w:rPr>
              <w:t>De namen van de overige participanten in het samenwerkingsverband</w:t>
            </w:r>
          </w:p>
        </w:tc>
        <w:tc>
          <w:tcPr>
            <w:tcW w:w="4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14EBA92" w14:textId="77777777" w:rsidR="00583EA0" w:rsidRPr="001B0A7B" w:rsidRDefault="00583EA0">
            <w:pPr>
              <w:rPr>
                <w:sz w:val="20"/>
                <w:szCs w:val="20"/>
                <w:highlight w:val="lightGray"/>
              </w:rPr>
            </w:pPr>
            <w:r w:rsidRPr="001B0A7B">
              <w:rPr>
                <w:sz w:val="20"/>
                <w:szCs w:val="20"/>
                <w:highlight w:val="lightGray"/>
              </w:rPr>
              <w:t xml:space="preserve">Namen </w:t>
            </w:r>
            <w:proofErr w:type="spellStart"/>
            <w:r w:rsidRPr="001B0A7B">
              <w:rPr>
                <w:sz w:val="20"/>
                <w:szCs w:val="20"/>
                <w:highlight w:val="lightGray"/>
              </w:rPr>
              <w:t>combinanten</w:t>
            </w:r>
            <w:proofErr w:type="spellEnd"/>
            <w:r w:rsidRPr="001B0A7B">
              <w:rPr>
                <w:sz w:val="20"/>
                <w:szCs w:val="20"/>
                <w:highlight w:val="lightGray"/>
              </w:rPr>
              <w:t xml:space="preserve"> en onderaannemers</w:t>
            </w:r>
          </w:p>
        </w:tc>
      </w:tr>
      <w:tr w:rsidR="00583EA0" w:rsidRPr="001B0A7B" w14:paraId="783C376D" w14:textId="77777777" w:rsidTr="00F81FB7">
        <w:trPr>
          <w:cantSplit/>
          <w:trHeight w:val="1996"/>
        </w:trPr>
        <w:tc>
          <w:tcPr>
            <w:tcW w:w="3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4B13C4" w14:textId="77777777" w:rsidR="00583EA0" w:rsidRPr="001B0A7B" w:rsidRDefault="00583EA0">
            <w:pPr>
              <w:rPr>
                <w:sz w:val="20"/>
                <w:szCs w:val="20"/>
              </w:rPr>
            </w:pPr>
          </w:p>
        </w:tc>
        <w:tc>
          <w:tcPr>
            <w:tcW w:w="3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0421CAB" w14:textId="4FA947ED" w:rsidR="00583EA0" w:rsidRPr="001B0A7B" w:rsidRDefault="00583EA0">
            <w:pPr>
              <w:rPr>
                <w:sz w:val="20"/>
                <w:szCs w:val="20"/>
              </w:rPr>
            </w:pPr>
            <w:r w:rsidRPr="001B0A7B">
              <w:rPr>
                <w:sz w:val="20"/>
                <w:szCs w:val="20"/>
              </w:rPr>
              <w:t xml:space="preserve">Omschrijving van de werkzaamheden dat binnen </w:t>
            </w:r>
            <w:r w:rsidR="001C4291">
              <w:rPr>
                <w:sz w:val="20"/>
                <w:szCs w:val="20"/>
              </w:rPr>
              <w:t xml:space="preserve">de referentieopdracht </w:t>
            </w:r>
            <w:r w:rsidRPr="001B0A7B">
              <w:rPr>
                <w:sz w:val="20"/>
                <w:szCs w:val="20"/>
              </w:rPr>
              <w:t>is verricht door de gegadigde</w:t>
            </w:r>
            <w:r w:rsidR="004F4153" w:rsidRPr="001B0A7B">
              <w:rPr>
                <w:sz w:val="20"/>
                <w:szCs w:val="20"/>
              </w:rPr>
              <w:t>. Inclusief onderbouwing van de werken en het voldoen aan de kenmerken en eisen uit tabel 4 van de selectieleidraad</w:t>
            </w:r>
            <w:r w:rsidR="000C024B">
              <w:rPr>
                <w:sz w:val="20"/>
                <w:szCs w:val="20"/>
              </w:rPr>
              <w:t xml:space="preserve"> per werk</w:t>
            </w:r>
            <w:r w:rsidR="004F4153" w:rsidRPr="001B0A7B">
              <w:rPr>
                <w:sz w:val="20"/>
                <w:szCs w:val="20"/>
              </w:rPr>
              <w:t>.</w:t>
            </w:r>
          </w:p>
        </w:tc>
        <w:tc>
          <w:tcPr>
            <w:tcW w:w="4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352BD7C" w14:textId="15D5ED35" w:rsidR="00583EA0" w:rsidRPr="001B0A7B" w:rsidRDefault="00583EA0">
            <w:pPr>
              <w:rPr>
                <w:sz w:val="20"/>
                <w:szCs w:val="20"/>
                <w:highlight w:val="lightGray"/>
              </w:rPr>
            </w:pPr>
            <w:r w:rsidRPr="001B0A7B">
              <w:rPr>
                <w:sz w:val="20"/>
                <w:szCs w:val="20"/>
                <w:highlight w:val="lightGray"/>
              </w:rPr>
              <w:t>Omschrijving van de werkzaamheden &lt;eventueel aangevuld met projectbladen</w:t>
            </w:r>
            <w:r w:rsidR="0020576E">
              <w:rPr>
                <w:sz w:val="20"/>
                <w:szCs w:val="20"/>
                <w:highlight w:val="lightGray"/>
              </w:rPr>
              <w:t>.</w:t>
            </w:r>
          </w:p>
        </w:tc>
      </w:tr>
      <w:tr w:rsidR="00583EA0" w:rsidRPr="001B0A7B" w14:paraId="187AC784" w14:textId="77777777" w:rsidTr="00F81FB7">
        <w:trPr>
          <w:cantSplit/>
          <w:trHeight w:val="1805"/>
        </w:trPr>
        <w:tc>
          <w:tcPr>
            <w:tcW w:w="3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5AB1" w14:textId="77777777" w:rsidR="00583EA0" w:rsidRPr="001B0A7B" w:rsidRDefault="00583EA0">
            <w:pPr>
              <w:rPr>
                <w:sz w:val="20"/>
                <w:szCs w:val="20"/>
              </w:rPr>
            </w:pPr>
          </w:p>
        </w:tc>
        <w:tc>
          <w:tcPr>
            <w:tcW w:w="35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0926" w14:textId="77777777" w:rsidR="00583EA0" w:rsidRPr="001B0A7B" w:rsidRDefault="00583EA0">
            <w:pPr>
              <w:rPr>
                <w:sz w:val="20"/>
                <w:szCs w:val="20"/>
              </w:rPr>
            </w:pPr>
            <w:r w:rsidRPr="001B0A7B">
              <w:rPr>
                <w:sz w:val="20"/>
                <w:szCs w:val="20"/>
              </w:rPr>
              <w:t>Omvang van de werkzaamheden die door de gegadigde en de andere deelnemers in het  samenwerkingsverband zijn verricht.</w:t>
            </w:r>
          </w:p>
        </w:tc>
        <w:tc>
          <w:tcPr>
            <w:tcW w:w="4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29ED044" w14:textId="77777777" w:rsidR="00583EA0" w:rsidRPr="001B0A7B" w:rsidRDefault="00583EA0">
            <w:pPr>
              <w:rPr>
                <w:sz w:val="20"/>
                <w:szCs w:val="20"/>
                <w:highlight w:val="lightGray"/>
              </w:rPr>
            </w:pPr>
            <w:r w:rsidRPr="001B0A7B">
              <w:rPr>
                <w:sz w:val="20"/>
                <w:szCs w:val="20"/>
                <w:highlight w:val="lightGray"/>
              </w:rPr>
              <w:t>€    van de werkzaamheden uitgevoerd door gegadigde</w:t>
            </w:r>
          </w:p>
          <w:p w14:paraId="01A8BC44" w14:textId="77777777" w:rsidR="00583EA0" w:rsidRPr="001B0A7B" w:rsidRDefault="00583EA0">
            <w:pPr>
              <w:rPr>
                <w:sz w:val="20"/>
                <w:szCs w:val="20"/>
                <w:highlight w:val="lightGray"/>
              </w:rPr>
            </w:pPr>
          </w:p>
          <w:p w14:paraId="414B1DF9" w14:textId="77777777" w:rsidR="00583EA0" w:rsidRPr="001B0A7B" w:rsidRDefault="00583EA0">
            <w:pPr>
              <w:rPr>
                <w:sz w:val="20"/>
                <w:szCs w:val="20"/>
                <w:highlight w:val="lightGray"/>
              </w:rPr>
            </w:pPr>
            <w:r w:rsidRPr="001B0A7B">
              <w:rPr>
                <w:sz w:val="20"/>
                <w:szCs w:val="20"/>
                <w:highlight w:val="lightGray"/>
              </w:rPr>
              <w:t xml:space="preserve">€    + omschrijving werkzaamheden uitgevoerd door </w:t>
            </w:r>
            <w:proofErr w:type="spellStart"/>
            <w:r w:rsidRPr="001B0A7B">
              <w:rPr>
                <w:sz w:val="20"/>
                <w:szCs w:val="20"/>
                <w:highlight w:val="lightGray"/>
              </w:rPr>
              <w:t>combinant</w:t>
            </w:r>
            <w:proofErr w:type="spellEnd"/>
            <w:r w:rsidRPr="001B0A7B">
              <w:rPr>
                <w:sz w:val="20"/>
                <w:szCs w:val="20"/>
                <w:highlight w:val="lightGray"/>
              </w:rPr>
              <w:t>(en)</w:t>
            </w:r>
          </w:p>
          <w:p w14:paraId="79C9A5CF" w14:textId="77777777" w:rsidR="00583EA0" w:rsidRPr="001B0A7B" w:rsidRDefault="00583EA0">
            <w:pPr>
              <w:rPr>
                <w:sz w:val="20"/>
                <w:szCs w:val="20"/>
                <w:highlight w:val="lightGray"/>
              </w:rPr>
            </w:pPr>
          </w:p>
          <w:p w14:paraId="47EADF06" w14:textId="77777777" w:rsidR="00583EA0" w:rsidRPr="001B0A7B" w:rsidRDefault="00583EA0">
            <w:pPr>
              <w:rPr>
                <w:sz w:val="20"/>
                <w:szCs w:val="20"/>
                <w:highlight w:val="lightGray"/>
              </w:rPr>
            </w:pPr>
            <w:r w:rsidRPr="001B0A7B">
              <w:rPr>
                <w:sz w:val="20"/>
                <w:szCs w:val="20"/>
                <w:highlight w:val="lightGray"/>
              </w:rPr>
              <w:t>€    + omschrijving uitgevoerd door onderaannemers</w:t>
            </w:r>
          </w:p>
        </w:tc>
      </w:tr>
    </w:tbl>
    <w:p w14:paraId="61E891E4" w14:textId="17C64913" w:rsidR="004F4153" w:rsidRPr="007671EF" w:rsidRDefault="004F4153" w:rsidP="00FF5DBA">
      <w:pPr>
        <w:pStyle w:val="Kop2"/>
        <w:rPr>
          <w:sz w:val="20"/>
          <w:szCs w:val="20"/>
        </w:rPr>
      </w:pPr>
      <w:r w:rsidRPr="007671EF">
        <w:rPr>
          <w:sz w:val="20"/>
          <w:szCs w:val="20"/>
        </w:rPr>
        <w:t xml:space="preserve">Ervaringseis en selectiecriterium 2: Ervaring met het opstellen </w:t>
      </w:r>
      <w:proofErr w:type="spellStart"/>
      <w:r w:rsidRPr="007671EF">
        <w:rPr>
          <w:sz w:val="20"/>
          <w:szCs w:val="20"/>
        </w:rPr>
        <w:t>aanbestedings</w:t>
      </w:r>
      <w:proofErr w:type="spellEnd"/>
      <w:r w:rsidRPr="007671EF">
        <w:rPr>
          <w:sz w:val="20"/>
          <w:szCs w:val="20"/>
        </w:rPr>
        <w:t>- en contractdocumenten</w:t>
      </w: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5"/>
        <w:gridCol w:w="3560"/>
        <w:gridCol w:w="4634"/>
      </w:tblGrid>
      <w:tr w:rsidR="004F4153" w:rsidRPr="007671EF" w14:paraId="3B0145D5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FDDF" w14:textId="77777777" w:rsidR="004F4153" w:rsidRPr="007671EF" w:rsidRDefault="004F4153" w:rsidP="00F30EC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3723" w14:textId="47C841A1" w:rsidR="004F4153" w:rsidRPr="007671EF" w:rsidRDefault="001C4291" w:rsidP="00F30EC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Referentieopdracht</w:t>
            </w:r>
            <w:r w:rsidR="004F4153" w:rsidRPr="007671EF">
              <w:rPr>
                <w:b/>
                <w:bCs/>
                <w:sz w:val="20"/>
                <w:szCs w:val="20"/>
              </w:rPr>
              <w:t xml:space="preserve"> </w:t>
            </w:r>
            <w:r w:rsidR="00FF13F6">
              <w:rPr>
                <w:b/>
                <w:bCs/>
                <w:sz w:val="20"/>
                <w:szCs w:val="20"/>
              </w:rPr>
              <w:t>02</w:t>
            </w:r>
          </w:p>
        </w:tc>
      </w:tr>
      <w:tr w:rsidR="00D274A8" w:rsidRPr="007671EF" w14:paraId="2A0088A1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C9A1" w14:textId="77777777" w:rsidR="004F4153" w:rsidRPr="007671EF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09BE" w14:textId="7E0FA153" w:rsidR="004F4153" w:rsidRPr="007671EF" w:rsidRDefault="004F4153" w:rsidP="00F30EC9">
            <w:pPr>
              <w:rPr>
                <w:sz w:val="20"/>
                <w:szCs w:val="20"/>
              </w:rPr>
            </w:pPr>
            <w:r w:rsidRPr="007671EF">
              <w:rPr>
                <w:sz w:val="20"/>
                <w:szCs w:val="20"/>
              </w:rPr>
              <w:t xml:space="preserve">Nummer </w:t>
            </w:r>
            <w:r w:rsidR="001C4291">
              <w:rPr>
                <w:sz w:val="20"/>
                <w:szCs w:val="20"/>
              </w:rPr>
              <w:t>referentieopdracht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169937" w14:textId="77777777" w:rsidR="004F4153" w:rsidRPr="007671EF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7671EF">
              <w:rPr>
                <w:sz w:val="20"/>
                <w:szCs w:val="20"/>
                <w:highlight w:val="lightGray"/>
              </w:rPr>
              <w:t>Nr.</w:t>
            </w:r>
          </w:p>
        </w:tc>
      </w:tr>
      <w:tr w:rsidR="00D274A8" w:rsidRPr="007671EF" w14:paraId="62394CA8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646C" w14:textId="77777777" w:rsidR="004F4153" w:rsidRPr="007671EF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7E91" w14:textId="4744A072" w:rsidR="004F4153" w:rsidRPr="007671EF" w:rsidRDefault="001C4291" w:rsidP="00F30E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Referentieopdracht</w:t>
            </w:r>
            <w:r w:rsidR="004F4153" w:rsidRPr="007671EF">
              <w:rPr>
                <w:sz w:val="20"/>
                <w:szCs w:val="20"/>
              </w:rPr>
              <w:t xml:space="preserve"> (naam)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4F59EA" w14:textId="77777777" w:rsidR="004F4153" w:rsidRPr="007671EF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7671EF">
              <w:rPr>
                <w:sz w:val="20"/>
                <w:szCs w:val="20"/>
                <w:highlight w:val="lightGray"/>
              </w:rPr>
              <w:t>Naam project</w:t>
            </w:r>
          </w:p>
        </w:tc>
      </w:tr>
      <w:tr w:rsidR="00D274A8" w:rsidRPr="007671EF" w14:paraId="3A3EB01F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C364" w14:textId="77777777" w:rsidR="004F4153" w:rsidRPr="007671EF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9E8E" w14:textId="77777777" w:rsidR="004F4153" w:rsidRPr="007671EF" w:rsidRDefault="004F4153" w:rsidP="00F30EC9">
            <w:pPr>
              <w:rPr>
                <w:sz w:val="20"/>
                <w:szCs w:val="20"/>
              </w:rPr>
            </w:pPr>
            <w:r w:rsidRPr="007671EF">
              <w:rPr>
                <w:sz w:val="20"/>
                <w:szCs w:val="20"/>
              </w:rPr>
              <w:t>Referentie heeft betrekking op:</w:t>
            </w:r>
          </w:p>
          <w:p w14:paraId="7B019582" w14:textId="77777777" w:rsidR="004F4153" w:rsidRPr="007671EF" w:rsidRDefault="004F4153" w:rsidP="00F30EC9">
            <w:pPr>
              <w:rPr>
                <w:sz w:val="20"/>
                <w:szCs w:val="20"/>
              </w:rPr>
            </w:pPr>
            <w:r w:rsidRPr="007671EF">
              <w:rPr>
                <w:sz w:val="20"/>
                <w:szCs w:val="20"/>
              </w:rPr>
              <w:t xml:space="preserve"> </w:t>
            </w:r>
          </w:p>
          <w:p w14:paraId="06D199F6" w14:textId="77777777" w:rsidR="004F4153" w:rsidRPr="007671EF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E500975" w14:textId="2DECBAE0" w:rsidR="004F4153" w:rsidRPr="007671EF" w:rsidRDefault="004F4153" w:rsidP="00F30EC9">
            <w:pPr>
              <w:rPr>
                <w:sz w:val="20"/>
                <w:szCs w:val="20"/>
              </w:rPr>
            </w:pPr>
            <w:r w:rsidRPr="007671EF">
              <w:rPr>
                <w:sz w:val="20"/>
                <w:szCs w:val="20"/>
              </w:rPr>
              <w:t>Ervaringseis 2 en selectiecriterium 2</w:t>
            </w:r>
            <w:r w:rsidR="00231E80">
              <w:rPr>
                <w:sz w:val="20"/>
                <w:szCs w:val="20"/>
              </w:rPr>
              <w:t xml:space="preserve"> </w:t>
            </w:r>
          </w:p>
          <w:p w14:paraId="5FC320E3" w14:textId="58D41CDA" w:rsidR="004F4153" w:rsidRPr="007671EF" w:rsidRDefault="00D96429" w:rsidP="00F30EC9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0671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DF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F4153" w:rsidRPr="007671EF">
              <w:rPr>
                <w:sz w:val="20"/>
                <w:szCs w:val="20"/>
              </w:rPr>
              <w:t xml:space="preserve">  Waarde aanbesteding </w:t>
            </w:r>
            <w:r w:rsidR="006C08AA">
              <w:rPr>
                <w:sz w:val="20"/>
                <w:szCs w:val="20"/>
              </w:rPr>
              <w:t>&gt;</w:t>
            </w:r>
            <w:r w:rsidR="004F4153" w:rsidRPr="007671EF">
              <w:rPr>
                <w:sz w:val="20"/>
                <w:szCs w:val="20"/>
              </w:rPr>
              <w:t xml:space="preserve"> </w:t>
            </w:r>
            <w:r w:rsidR="001C4291">
              <w:rPr>
                <w:sz w:val="20"/>
                <w:szCs w:val="20"/>
              </w:rPr>
              <w:t xml:space="preserve">€ </w:t>
            </w:r>
            <w:r w:rsidR="004F4153" w:rsidRPr="007671EF">
              <w:rPr>
                <w:sz w:val="20"/>
                <w:szCs w:val="20"/>
              </w:rPr>
              <w:t>50 miljoen</w:t>
            </w:r>
          </w:p>
          <w:p w14:paraId="368C2A47" w14:textId="3555F7A2" w:rsidR="004F4153" w:rsidRPr="007671EF" w:rsidRDefault="00D96429" w:rsidP="00F30EC9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363127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DF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F4153" w:rsidRPr="007671EF">
              <w:rPr>
                <w:sz w:val="20"/>
                <w:szCs w:val="20"/>
              </w:rPr>
              <w:t xml:space="preserve">  </w:t>
            </w:r>
            <w:r w:rsidR="00D274A8">
              <w:rPr>
                <w:sz w:val="20"/>
                <w:szCs w:val="20"/>
              </w:rPr>
              <w:t xml:space="preserve">Gegadigde is betrokken geweest bij de gezamenlijke (eerste) ontwerpfase van een twee-fasen aanpak. </w:t>
            </w:r>
          </w:p>
        </w:tc>
      </w:tr>
      <w:tr w:rsidR="004F4153" w:rsidRPr="007671EF" w14:paraId="5EEEAFCA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764C" w14:textId="77777777" w:rsidR="004F4153" w:rsidRPr="007671EF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8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FDB3" w14:textId="77777777" w:rsidR="004F4153" w:rsidRPr="00B852BD" w:rsidRDefault="004F4153" w:rsidP="00F30EC9">
            <w:pPr>
              <w:rPr>
                <w:b/>
                <w:bCs/>
                <w:sz w:val="20"/>
                <w:szCs w:val="20"/>
              </w:rPr>
            </w:pPr>
            <w:r w:rsidRPr="00B852BD">
              <w:rPr>
                <w:b/>
                <w:bCs/>
                <w:sz w:val="20"/>
                <w:szCs w:val="20"/>
              </w:rPr>
              <w:t>Naam en adres opdrachtgever:</w:t>
            </w:r>
          </w:p>
        </w:tc>
      </w:tr>
      <w:tr w:rsidR="00D274A8" w:rsidRPr="007671EF" w14:paraId="0F8C109E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CA94" w14:textId="77777777" w:rsidR="004F4153" w:rsidRPr="007671EF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3C59" w14:textId="77777777" w:rsidR="004F4153" w:rsidRPr="007671EF" w:rsidRDefault="004F4153" w:rsidP="00F30EC9">
            <w:pPr>
              <w:rPr>
                <w:sz w:val="20"/>
                <w:szCs w:val="20"/>
              </w:rPr>
            </w:pPr>
            <w:r w:rsidRPr="007671EF">
              <w:rPr>
                <w:sz w:val="20"/>
                <w:szCs w:val="20"/>
              </w:rPr>
              <w:t>Aanbesteder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909FF17" w14:textId="77777777" w:rsidR="004F4153" w:rsidRPr="007671EF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7671EF">
              <w:rPr>
                <w:sz w:val="20"/>
                <w:szCs w:val="20"/>
                <w:highlight w:val="lightGray"/>
              </w:rPr>
              <w:t>Naam opdrachtgever</w:t>
            </w:r>
          </w:p>
        </w:tc>
      </w:tr>
      <w:tr w:rsidR="00D274A8" w:rsidRPr="007671EF" w14:paraId="5D933B4B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293C" w14:textId="77777777" w:rsidR="004F4153" w:rsidRPr="007671EF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A03C" w14:textId="77777777" w:rsidR="004F4153" w:rsidRPr="007671EF" w:rsidRDefault="004F4153" w:rsidP="00F30EC9">
            <w:pPr>
              <w:rPr>
                <w:sz w:val="20"/>
                <w:szCs w:val="20"/>
              </w:rPr>
            </w:pPr>
            <w:r w:rsidRPr="007671EF">
              <w:rPr>
                <w:sz w:val="20"/>
                <w:szCs w:val="20"/>
              </w:rPr>
              <w:t>Contactpersoon bij de opdrachtgever: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2381BE7" w14:textId="77777777" w:rsidR="004F4153" w:rsidRPr="007671EF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7671EF">
              <w:rPr>
                <w:sz w:val="20"/>
                <w:szCs w:val="20"/>
                <w:highlight w:val="lightGray"/>
              </w:rPr>
              <w:t>Naam contactpersoon opdrachtgever</w:t>
            </w:r>
          </w:p>
        </w:tc>
      </w:tr>
      <w:tr w:rsidR="00D274A8" w:rsidRPr="007671EF" w14:paraId="4415B98F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85EF" w14:textId="77777777" w:rsidR="004F4153" w:rsidRPr="007671EF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0BEC" w14:textId="77777777" w:rsidR="004F4153" w:rsidRPr="007671EF" w:rsidRDefault="004F4153" w:rsidP="00F30EC9">
            <w:pPr>
              <w:rPr>
                <w:sz w:val="20"/>
                <w:szCs w:val="20"/>
              </w:rPr>
            </w:pPr>
            <w:r w:rsidRPr="007671EF">
              <w:rPr>
                <w:sz w:val="20"/>
                <w:szCs w:val="20"/>
              </w:rPr>
              <w:t>Contactgegevens contactpersoon bij de opdrachtgever: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A2869A0" w14:textId="46EC28D3" w:rsidR="004F4153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7671EF">
              <w:rPr>
                <w:sz w:val="20"/>
                <w:szCs w:val="20"/>
                <w:highlight w:val="lightGray"/>
              </w:rPr>
              <w:t>Telefoonnummer:</w:t>
            </w:r>
          </w:p>
          <w:p w14:paraId="61E529D8" w14:textId="77777777" w:rsidR="00277595" w:rsidRPr="007671EF" w:rsidRDefault="00277595" w:rsidP="00F30EC9">
            <w:pPr>
              <w:rPr>
                <w:sz w:val="20"/>
                <w:szCs w:val="20"/>
                <w:highlight w:val="lightGray"/>
              </w:rPr>
            </w:pPr>
          </w:p>
          <w:p w14:paraId="3B68F1EC" w14:textId="77777777" w:rsidR="004F4153" w:rsidRPr="007671EF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7671EF">
              <w:rPr>
                <w:sz w:val="20"/>
                <w:szCs w:val="20"/>
                <w:highlight w:val="lightGray"/>
              </w:rPr>
              <w:t>E-mail adres:</w:t>
            </w:r>
          </w:p>
        </w:tc>
      </w:tr>
      <w:tr w:rsidR="004F4153" w:rsidRPr="007671EF" w14:paraId="3083DCAA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8017" w14:textId="77777777" w:rsidR="004F4153" w:rsidRPr="007671EF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8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9D5E" w14:textId="3FE717D9" w:rsidR="004F4153" w:rsidRPr="00B852BD" w:rsidRDefault="004F4153" w:rsidP="00F30EC9">
            <w:pPr>
              <w:rPr>
                <w:b/>
                <w:bCs/>
                <w:sz w:val="20"/>
                <w:szCs w:val="20"/>
              </w:rPr>
            </w:pPr>
            <w:r w:rsidRPr="00B852BD">
              <w:rPr>
                <w:b/>
                <w:bCs/>
                <w:sz w:val="20"/>
                <w:szCs w:val="20"/>
              </w:rPr>
              <w:t>Nadere informatie referentie</w:t>
            </w:r>
            <w:r w:rsidR="001C4291">
              <w:rPr>
                <w:b/>
                <w:bCs/>
                <w:sz w:val="20"/>
                <w:szCs w:val="20"/>
              </w:rPr>
              <w:t>opdracht</w:t>
            </w:r>
          </w:p>
        </w:tc>
      </w:tr>
      <w:tr w:rsidR="00D274A8" w:rsidRPr="007671EF" w14:paraId="5DD12E91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4477" w14:textId="77777777" w:rsidR="004F4153" w:rsidRPr="007671EF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79D9" w14:textId="77777777" w:rsidR="004F4153" w:rsidRPr="007671EF" w:rsidRDefault="004F4153" w:rsidP="00F30EC9">
            <w:pPr>
              <w:rPr>
                <w:sz w:val="20"/>
                <w:szCs w:val="20"/>
              </w:rPr>
            </w:pPr>
            <w:r w:rsidRPr="007671EF">
              <w:rPr>
                <w:sz w:val="20"/>
                <w:szCs w:val="20"/>
              </w:rPr>
              <w:t>Locatie van het referentiewerk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1E25EC4" w14:textId="02F8A3D8" w:rsidR="004F4153" w:rsidRPr="007671EF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7671EF">
              <w:rPr>
                <w:sz w:val="20"/>
                <w:szCs w:val="20"/>
                <w:highlight w:val="lightGray"/>
              </w:rPr>
              <w:t>Locatiegegevens / adres.</w:t>
            </w:r>
          </w:p>
          <w:p w14:paraId="445A7898" w14:textId="6321F471" w:rsidR="004F4153" w:rsidRPr="007671EF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7671EF">
              <w:rPr>
                <w:sz w:val="20"/>
                <w:szCs w:val="20"/>
                <w:highlight w:val="lightGray"/>
              </w:rPr>
              <w:t xml:space="preserve">Als bijlage toevoegen: een situatietekening of kaart (bijv. google </w:t>
            </w:r>
            <w:proofErr w:type="spellStart"/>
            <w:r w:rsidRPr="007671EF">
              <w:rPr>
                <w:sz w:val="20"/>
                <w:szCs w:val="20"/>
                <w:highlight w:val="lightGray"/>
              </w:rPr>
              <w:t>maps</w:t>
            </w:r>
            <w:proofErr w:type="spellEnd"/>
            <w:r w:rsidRPr="007671EF">
              <w:rPr>
                <w:sz w:val="20"/>
                <w:szCs w:val="20"/>
                <w:highlight w:val="lightGray"/>
              </w:rPr>
              <w:t xml:space="preserve">) waarop aangeduid de exacte locatie van het werkgebied van het </w:t>
            </w:r>
            <w:r w:rsidR="001C4291">
              <w:rPr>
                <w:sz w:val="20"/>
                <w:szCs w:val="20"/>
                <w:highlight w:val="lightGray"/>
              </w:rPr>
              <w:t>referentieopdracht</w:t>
            </w:r>
            <w:r w:rsidRPr="007671EF">
              <w:rPr>
                <w:sz w:val="20"/>
                <w:szCs w:val="20"/>
                <w:highlight w:val="lightGray"/>
              </w:rPr>
              <w:t>.</w:t>
            </w:r>
          </w:p>
        </w:tc>
      </w:tr>
      <w:tr w:rsidR="00D274A8" w:rsidRPr="007671EF" w14:paraId="57832549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583A" w14:textId="77777777" w:rsidR="004F4153" w:rsidRPr="007671EF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83F6" w14:textId="77777777" w:rsidR="004F4153" w:rsidRPr="007671EF" w:rsidRDefault="004F4153" w:rsidP="00F30EC9">
            <w:pPr>
              <w:rPr>
                <w:sz w:val="20"/>
                <w:szCs w:val="20"/>
              </w:rPr>
            </w:pPr>
            <w:r w:rsidRPr="007671EF">
              <w:rPr>
                <w:sz w:val="20"/>
                <w:szCs w:val="20"/>
              </w:rPr>
              <w:t>Datum van de opdrachtverlening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783482" w14:textId="77777777" w:rsidR="004F4153" w:rsidRPr="007671EF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7671EF">
              <w:rPr>
                <w:sz w:val="20"/>
                <w:szCs w:val="20"/>
                <w:highlight w:val="lightGray"/>
              </w:rPr>
              <w:t>Datum</w:t>
            </w:r>
          </w:p>
        </w:tc>
      </w:tr>
      <w:tr w:rsidR="00F81FB7" w:rsidRPr="007671EF" w14:paraId="66DBA44B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47CC" w14:textId="77777777" w:rsidR="00F81FB7" w:rsidRPr="007671EF" w:rsidRDefault="00F81FB7" w:rsidP="00F30EC9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39F2" w14:textId="7AE96595" w:rsidR="00F81FB7" w:rsidRPr="007671EF" w:rsidRDefault="00F81FB7" w:rsidP="00F30E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Einddatum opdracht (indien van toepassing)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4DCD4C7" w14:textId="4504B14B" w:rsidR="00F81FB7" w:rsidRPr="007671EF" w:rsidRDefault="00F81FB7" w:rsidP="00F30EC9">
            <w:pPr>
              <w:rPr>
                <w:sz w:val="20"/>
                <w:szCs w:val="20"/>
                <w:highlight w:val="lightGray"/>
              </w:rPr>
            </w:pPr>
            <w:r w:rsidRPr="007671EF">
              <w:rPr>
                <w:sz w:val="20"/>
                <w:szCs w:val="20"/>
                <w:highlight w:val="lightGray"/>
              </w:rPr>
              <w:t>Datum</w:t>
            </w:r>
          </w:p>
        </w:tc>
      </w:tr>
      <w:tr w:rsidR="00D274A8" w:rsidRPr="007671EF" w14:paraId="4B2DA329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34FD" w14:textId="77777777" w:rsidR="004F4153" w:rsidRPr="007671EF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B517" w14:textId="77777777" w:rsidR="004F4153" w:rsidRPr="007671EF" w:rsidRDefault="004F4153" w:rsidP="00F30EC9">
            <w:pPr>
              <w:rPr>
                <w:sz w:val="20"/>
                <w:szCs w:val="20"/>
              </w:rPr>
            </w:pPr>
            <w:r w:rsidRPr="007671EF">
              <w:rPr>
                <w:sz w:val="20"/>
                <w:szCs w:val="20"/>
              </w:rPr>
              <w:t>Aannemingssom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EA2EB66" w14:textId="77777777" w:rsidR="004F4153" w:rsidRPr="007671EF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7671EF">
              <w:rPr>
                <w:sz w:val="20"/>
                <w:szCs w:val="20"/>
                <w:highlight w:val="lightGray"/>
              </w:rPr>
              <w:t>€  (excl. BTW)</w:t>
            </w:r>
          </w:p>
        </w:tc>
      </w:tr>
      <w:tr w:rsidR="00D274A8" w:rsidRPr="007671EF" w14:paraId="792055B0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4685" w14:textId="77777777" w:rsidR="004F4153" w:rsidRPr="007671EF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2201" w14:textId="77777777" w:rsidR="004F4153" w:rsidRPr="007671EF" w:rsidRDefault="004F4153" w:rsidP="00F30EC9">
            <w:pPr>
              <w:rPr>
                <w:sz w:val="20"/>
                <w:szCs w:val="20"/>
              </w:rPr>
            </w:pPr>
            <w:r w:rsidRPr="007671EF">
              <w:rPr>
                <w:sz w:val="20"/>
                <w:szCs w:val="20"/>
              </w:rPr>
              <w:t>Gefactureerd bedrag (excl. BTW)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DEC30FE" w14:textId="77777777" w:rsidR="004F4153" w:rsidRPr="007671EF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7671EF">
              <w:rPr>
                <w:sz w:val="20"/>
                <w:szCs w:val="20"/>
                <w:highlight w:val="lightGray"/>
              </w:rPr>
              <w:t>€  incl.  meer- en minderwerk en excl. BTW</w:t>
            </w:r>
          </w:p>
        </w:tc>
      </w:tr>
      <w:tr w:rsidR="00D274A8" w:rsidRPr="007671EF" w14:paraId="32ED9294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8443D6" w14:textId="77777777" w:rsidR="004F4153" w:rsidRPr="007671EF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890A13" w14:textId="3F19EBDF" w:rsidR="004F4153" w:rsidRPr="007671EF" w:rsidRDefault="004F4153" w:rsidP="00F30EC9">
            <w:pPr>
              <w:rPr>
                <w:sz w:val="20"/>
                <w:szCs w:val="20"/>
              </w:rPr>
            </w:pPr>
            <w:r w:rsidRPr="007671EF">
              <w:rPr>
                <w:sz w:val="20"/>
                <w:szCs w:val="20"/>
              </w:rPr>
              <w:t>Contractvorm: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3297BE5" w14:textId="77777777" w:rsidR="004F4153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7671EF">
              <w:rPr>
                <w:sz w:val="20"/>
                <w:szCs w:val="20"/>
                <w:highlight w:val="lightGray"/>
              </w:rPr>
              <w:t xml:space="preserve">(bijv. </w:t>
            </w:r>
            <w:r w:rsidR="00613868" w:rsidRPr="007671EF">
              <w:rPr>
                <w:sz w:val="20"/>
                <w:szCs w:val="20"/>
                <w:highlight w:val="lightGray"/>
              </w:rPr>
              <w:t>DNR</w:t>
            </w:r>
            <w:r w:rsidRPr="007671EF">
              <w:rPr>
                <w:sz w:val="20"/>
                <w:szCs w:val="20"/>
                <w:highlight w:val="lightGray"/>
              </w:rPr>
              <w:t>)</w:t>
            </w:r>
          </w:p>
          <w:p w14:paraId="7954527E" w14:textId="5A3EEB80" w:rsidR="00277595" w:rsidRPr="007671EF" w:rsidRDefault="00277595" w:rsidP="00F30EC9">
            <w:pPr>
              <w:rPr>
                <w:sz w:val="20"/>
                <w:szCs w:val="20"/>
                <w:highlight w:val="lightGray"/>
              </w:rPr>
            </w:pPr>
          </w:p>
        </w:tc>
      </w:tr>
      <w:tr w:rsidR="00D274A8" w:rsidRPr="007671EF" w14:paraId="79D219C8" w14:textId="77777777" w:rsidTr="00F81FB7">
        <w:trPr>
          <w:cantSplit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1CF355" w14:textId="77777777" w:rsidR="004F4153" w:rsidRPr="007671EF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4AFED3A" w14:textId="77777777" w:rsidR="004F4153" w:rsidRPr="007671EF" w:rsidRDefault="004F4153" w:rsidP="00F30EC9">
            <w:pPr>
              <w:rPr>
                <w:sz w:val="20"/>
                <w:szCs w:val="20"/>
              </w:rPr>
            </w:pPr>
            <w:r w:rsidRPr="007671EF">
              <w:rPr>
                <w:sz w:val="20"/>
                <w:szCs w:val="20"/>
              </w:rPr>
              <w:t>Uitgevoerd in samenwerkingsverband: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2CB2BF" w14:textId="77777777" w:rsidR="004F4153" w:rsidRPr="007671EF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7671EF">
              <w:rPr>
                <w:sz w:val="20"/>
                <w:szCs w:val="20"/>
                <w:highlight w:val="lightGray"/>
              </w:rPr>
              <w:t>Ja / nee (indien ja: hieronder invullen)</w:t>
            </w:r>
          </w:p>
        </w:tc>
      </w:tr>
      <w:tr w:rsidR="00D274A8" w:rsidRPr="007671EF" w14:paraId="5225668E" w14:textId="77777777" w:rsidTr="00F81FB7">
        <w:trPr>
          <w:cantSplit/>
        </w:trPr>
        <w:tc>
          <w:tcPr>
            <w:tcW w:w="3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340A0A" w14:textId="77777777" w:rsidR="004F4153" w:rsidRPr="007671EF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371E930" w14:textId="77777777" w:rsidR="004F4153" w:rsidRPr="007671EF" w:rsidRDefault="004F4153" w:rsidP="00F30EC9">
            <w:pPr>
              <w:rPr>
                <w:sz w:val="20"/>
                <w:szCs w:val="20"/>
              </w:rPr>
            </w:pPr>
            <w:r w:rsidRPr="007671EF">
              <w:rPr>
                <w:sz w:val="20"/>
                <w:szCs w:val="20"/>
              </w:rPr>
              <w:t>De namen van de overige participanten in het samenwerkingsverband</w:t>
            </w:r>
          </w:p>
        </w:tc>
        <w:tc>
          <w:tcPr>
            <w:tcW w:w="4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0BC230" w14:textId="77777777" w:rsidR="004F4153" w:rsidRPr="007671EF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7671EF">
              <w:rPr>
                <w:sz w:val="20"/>
                <w:szCs w:val="20"/>
                <w:highlight w:val="lightGray"/>
              </w:rPr>
              <w:t xml:space="preserve">Namen </w:t>
            </w:r>
            <w:proofErr w:type="spellStart"/>
            <w:r w:rsidRPr="007671EF">
              <w:rPr>
                <w:sz w:val="20"/>
                <w:szCs w:val="20"/>
                <w:highlight w:val="lightGray"/>
              </w:rPr>
              <w:t>combinanten</w:t>
            </w:r>
            <w:proofErr w:type="spellEnd"/>
            <w:r w:rsidRPr="007671EF">
              <w:rPr>
                <w:sz w:val="20"/>
                <w:szCs w:val="20"/>
                <w:highlight w:val="lightGray"/>
              </w:rPr>
              <w:t xml:space="preserve"> en onderaannemers</w:t>
            </w:r>
          </w:p>
        </w:tc>
      </w:tr>
      <w:tr w:rsidR="00D274A8" w:rsidRPr="007671EF" w14:paraId="205FA13F" w14:textId="77777777" w:rsidTr="00F81FB7">
        <w:trPr>
          <w:cantSplit/>
          <w:trHeight w:val="1157"/>
        </w:trPr>
        <w:tc>
          <w:tcPr>
            <w:tcW w:w="3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DC3B7C" w14:textId="77777777" w:rsidR="004F4153" w:rsidRPr="007671EF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EE30573" w14:textId="29C9D2E2" w:rsidR="004F4153" w:rsidRPr="007671EF" w:rsidRDefault="004F4153" w:rsidP="00F30EC9">
            <w:pPr>
              <w:rPr>
                <w:sz w:val="20"/>
                <w:szCs w:val="20"/>
              </w:rPr>
            </w:pPr>
            <w:r w:rsidRPr="007671EF">
              <w:rPr>
                <w:sz w:val="20"/>
                <w:szCs w:val="20"/>
              </w:rPr>
              <w:t>Omschrijving van de werkzaamheden dat binnen het referentiewerk is verricht door de gegadigde.</w:t>
            </w:r>
            <w:r w:rsidR="00A4287B">
              <w:rPr>
                <w:sz w:val="20"/>
                <w:szCs w:val="20"/>
              </w:rPr>
              <w:t xml:space="preserve"> Geef hier ook aan, indien van toepassing, welke werkzaamheden er na gunning zijn uitgevoerd bij een twee-fasen aanpak. </w:t>
            </w:r>
          </w:p>
        </w:tc>
        <w:tc>
          <w:tcPr>
            <w:tcW w:w="4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654DAEE" w14:textId="5028E744" w:rsidR="004F4153" w:rsidRPr="007671EF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7671EF">
              <w:rPr>
                <w:sz w:val="20"/>
                <w:szCs w:val="20"/>
                <w:highlight w:val="lightGray"/>
              </w:rPr>
              <w:t>Omschrijving van de werkzaamheden &lt;eventueel aangevuld met projectbladen</w:t>
            </w:r>
            <w:r w:rsidR="0020576E">
              <w:rPr>
                <w:sz w:val="20"/>
                <w:szCs w:val="20"/>
                <w:highlight w:val="lightGray"/>
              </w:rPr>
              <w:t>.</w:t>
            </w:r>
          </w:p>
        </w:tc>
      </w:tr>
      <w:tr w:rsidR="00D274A8" w:rsidRPr="007671EF" w14:paraId="76B92FF4" w14:textId="77777777" w:rsidTr="00F81FB7">
        <w:trPr>
          <w:cantSplit/>
          <w:trHeight w:val="1664"/>
        </w:trPr>
        <w:tc>
          <w:tcPr>
            <w:tcW w:w="3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BDFD" w14:textId="77777777" w:rsidR="004F4153" w:rsidRPr="007671EF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4D0D" w14:textId="77777777" w:rsidR="004F4153" w:rsidRPr="007671EF" w:rsidRDefault="004F4153" w:rsidP="00F30EC9">
            <w:pPr>
              <w:rPr>
                <w:sz w:val="20"/>
                <w:szCs w:val="20"/>
              </w:rPr>
            </w:pPr>
            <w:r w:rsidRPr="007671EF">
              <w:rPr>
                <w:sz w:val="20"/>
                <w:szCs w:val="20"/>
              </w:rPr>
              <w:t>Omvang van de werkzaamheden die door de gegadigde en de andere deelnemers in het  samenwerkingsverband zijn verricht.</w:t>
            </w:r>
          </w:p>
        </w:tc>
        <w:tc>
          <w:tcPr>
            <w:tcW w:w="46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264B7DF" w14:textId="518E21A0" w:rsidR="004F4153" w:rsidRPr="007671EF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7671EF">
              <w:rPr>
                <w:sz w:val="20"/>
                <w:szCs w:val="20"/>
                <w:highlight w:val="lightGray"/>
              </w:rPr>
              <w:t>€    van de werkzaamheden uitgevoerd door gegadigde</w:t>
            </w:r>
          </w:p>
          <w:p w14:paraId="79C86F89" w14:textId="77777777" w:rsidR="00277595" w:rsidRDefault="00277595" w:rsidP="00F30EC9">
            <w:pPr>
              <w:rPr>
                <w:sz w:val="20"/>
                <w:szCs w:val="20"/>
                <w:highlight w:val="lightGray"/>
              </w:rPr>
            </w:pPr>
          </w:p>
          <w:p w14:paraId="118A3A2F" w14:textId="0982CB93" w:rsidR="004F4153" w:rsidRPr="007671EF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7671EF">
              <w:rPr>
                <w:sz w:val="20"/>
                <w:szCs w:val="20"/>
                <w:highlight w:val="lightGray"/>
              </w:rPr>
              <w:t xml:space="preserve">€    + omschrijving werkzaamheden uitgevoerd door </w:t>
            </w:r>
            <w:proofErr w:type="spellStart"/>
            <w:r w:rsidRPr="007671EF">
              <w:rPr>
                <w:sz w:val="20"/>
                <w:szCs w:val="20"/>
                <w:highlight w:val="lightGray"/>
              </w:rPr>
              <w:t>combinant</w:t>
            </w:r>
            <w:proofErr w:type="spellEnd"/>
            <w:r w:rsidRPr="007671EF">
              <w:rPr>
                <w:sz w:val="20"/>
                <w:szCs w:val="20"/>
                <w:highlight w:val="lightGray"/>
              </w:rPr>
              <w:t>(en)</w:t>
            </w:r>
          </w:p>
          <w:p w14:paraId="5821469F" w14:textId="77777777" w:rsidR="00277595" w:rsidRDefault="00277595" w:rsidP="00F30EC9">
            <w:pPr>
              <w:rPr>
                <w:sz w:val="20"/>
                <w:szCs w:val="20"/>
                <w:highlight w:val="lightGray"/>
              </w:rPr>
            </w:pPr>
          </w:p>
          <w:p w14:paraId="7EE6C8FB" w14:textId="196BD043" w:rsidR="004F4153" w:rsidRPr="007671EF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7671EF">
              <w:rPr>
                <w:sz w:val="20"/>
                <w:szCs w:val="20"/>
                <w:highlight w:val="lightGray"/>
              </w:rPr>
              <w:t>€    + omschrijving uitgevoerd door onderaannemers</w:t>
            </w:r>
          </w:p>
        </w:tc>
      </w:tr>
    </w:tbl>
    <w:p w14:paraId="113C63C2" w14:textId="77777777" w:rsidR="00FF5DBA" w:rsidRPr="008E21A6" w:rsidRDefault="00FF5DBA" w:rsidP="00FF5DBA">
      <w:pPr>
        <w:pStyle w:val="Kop2"/>
        <w:rPr>
          <w:sz w:val="20"/>
          <w:szCs w:val="20"/>
        </w:rPr>
      </w:pPr>
      <w:r w:rsidRPr="008E21A6">
        <w:rPr>
          <w:sz w:val="20"/>
          <w:szCs w:val="20"/>
        </w:rPr>
        <w:t xml:space="preserve">Ervaringseis 3: Adviseren onder een langlopende overeenkomst voor één opdrachtgever. </w:t>
      </w:r>
    </w:p>
    <w:p w14:paraId="4842E815" w14:textId="77777777" w:rsidR="004F4153" w:rsidRPr="008E21A6" w:rsidRDefault="004F4153" w:rsidP="004F4153">
      <w:pPr>
        <w:rPr>
          <w:sz w:val="20"/>
          <w:szCs w:val="20"/>
        </w:rPr>
      </w:pP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8E21A6" w:rsidRPr="008E21A6" w14:paraId="3C5E1453" w14:textId="77777777" w:rsidTr="00342221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412E" w14:textId="77777777" w:rsidR="008E21A6" w:rsidRPr="008E21A6" w:rsidRDefault="008E21A6" w:rsidP="008E21A6">
            <w:pPr>
              <w:rPr>
                <w:sz w:val="20"/>
                <w:szCs w:val="20"/>
              </w:rPr>
            </w:pP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0405" w14:textId="11A673F2" w:rsidR="008E21A6" w:rsidRPr="008E21A6" w:rsidRDefault="001C4291" w:rsidP="008E21A6">
            <w:pPr>
              <w:rPr>
                <w:sz w:val="20"/>
                <w:szCs w:val="20"/>
                <w:highlight w:val="lightGray"/>
              </w:rPr>
            </w:pPr>
            <w:r>
              <w:rPr>
                <w:b/>
                <w:bCs/>
                <w:sz w:val="20"/>
                <w:szCs w:val="20"/>
              </w:rPr>
              <w:t>Referentieopdracht</w:t>
            </w:r>
            <w:r w:rsidR="008E21A6" w:rsidRPr="008E21A6">
              <w:rPr>
                <w:b/>
                <w:bCs/>
                <w:sz w:val="20"/>
                <w:szCs w:val="20"/>
              </w:rPr>
              <w:t xml:space="preserve"> 03</w:t>
            </w:r>
          </w:p>
        </w:tc>
      </w:tr>
      <w:tr w:rsidR="004F4153" w:rsidRPr="008E21A6" w14:paraId="0B83908F" w14:textId="77777777" w:rsidTr="008E21A6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F2CA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F824" w14:textId="77777777" w:rsidR="004F4153" w:rsidRPr="008E21A6" w:rsidRDefault="004F4153" w:rsidP="00F30EC9">
            <w:pPr>
              <w:rPr>
                <w:sz w:val="20"/>
                <w:szCs w:val="20"/>
              </w:rPr>
            </w:pPr>
            <w:r w:rsidRPr="008E21A6">
              <w:rPr>
                <w:sz w:val="20"/>
                <w:szCs w:val="20"/>
              </w:rPr>
              <w:t>Naam: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873EDE" w14:textId="77777777" w:rsidR="004F4153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E21A6">
              <w:rPr>
                <w:sz w:val="20"/>
                <w:szCs w:val="20"/>
                <w:highlight w:val="lightGray"/>
              </w:rPr>
              <w:t>Naam gegadigde</w:t>
            </w:r>
          </w:p>
        </w:tc>
      </w:tr>
      <w:tr w:rsidR="004F4153" w:rsidRPr="008E21A6" w14:paraId="20FC1B99" w14:textId="77777777" w:rsidTr="008E21A6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837B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F51B" w14:textId="77777777" w:rsidR="004F4153" w:rsidRPr="008E21A6" w:rsidRDefault="004F4153" w:rsidP="00F30EC9">
            <w:pPr>
              <w:rPr>
                <w:sz w:val="20"/>
                <w:szCs w:val="20"/>
              </w:rPr>
            </w:pPr>
            <w:r w:rsidRPr="008E21A6">
              <w:rPr>
                <w:sz w:val="20"/>
                <w:szCs w:val="20"/>
              </w:rPr>
              <w:t>Adres / Postcode vestigingsplaats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9FCC41A" w14:textId="77777777" w:rsidR="004F4153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E21A6">
              <w:rPr>
                <w:sz w:val="20"/>
                <w:szCs w:val="20"/>
                <w:highlight w:val="lightGray"/>
              </w:rPr>
              <w:t>Postcode en plaats vestiging gegadigde</w:t>
            </w:r>
          </w:p>
        </w:tc>
      </w:tr>
      <w:tr w:rsidR="004F4153" w:rsidRPr="008E21A6" w14:paraId="30B5911E" w14:textId="77777777" w:rsidTr="008E21A6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839E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FF5D" w14:textId="2B7D62E2" w:rsidR="004F4153" w:rsidRPr="008E21A6" w:rsidRDefault="001C4291" w:rsidP="00F30E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Referentieopdracht</w:t>
            </w:r>
            <w:r w:rsidR="004F4153" w:rsidRPr="008E21A6">
              <w:rPr>
                <w:sz w:val="20"/>
                <w:szCs w:val="20"/>
              </w:rPr>
              <w:t xml:space="preserve"> </w:t>
            </w:r>
          </w:p>
        </w:tc>
      </w:tr>
      <w:tr w:rsidR="004F4153" w:rsidRPr="008E21A6" w14:paraId="5AF0908D" w14:textId="77777777" w:rsidTr="008E21A6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FFE5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BF6B" w14:textId="5BF394B8" w:rsidR="004F4153" w:rsidRPr="008E21A6" w:rsidRDefault="004F4153" w:rsidP="00F30EC9">
            <w:pPr>
              <w:rPr>
                <w:sz w:val="20"/>
                <w:szCs w:val="20"/>
              </w:rPr>
            </w:pPr>
            <w:r w:rsidRPr="008E21A6">
              <w:rPr>
                <w:sz w:val="20"/>
                <w:szCs w:val="20"/>
              </w:rPr>
              <w:t xml:space="preserve">Nummer </w:t>
            </w:r>
            <w:r w:rsidR="001C4291">
              <w:rPr>
                <w:sz w:val="20"/>
                <w:szCs w:val="20"/>
              </w:rPr>
              <w:t>referentieopdracht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15953CD" w14:textId="77777777" w:rsidR="004F4153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E21A6">
              <w:rPr>
                <w:sz w:val="20"/>
                <w:szCs w:val="20"/>
                <w:highlight w:val="lightGray"/>
              </w:rPr>
              <w:t>Nr.</w:t>
            </w:r>
          </w:p>
        </w:tc>
      </w:tr>
      <w:tr w:rsidR="004F4153" w:rsidRPr="008E21A6" w14:paraId="5DB6699F" w14:textId="77777777" w:rsidTr="008E21A6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4A16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23A0" w14:textId="1035E29B" w:rsidR="004F4153" w:rsidRPr="008E21A6" w:rsidRDefault="001C4291" w:rsidP="00F30E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Referentieopdracht</w:t>
            </w:r>
            <w:r w:rsidR="004F4153" w:rsidRPr="008E21A6">
              <w:rPr>
                <w:sz w:val="20"/>
                <w:szCs w:val="20"/>
              </w:rPr>
              <w:t xml:space="preserve"> (naam)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A24B813" w14:textId="77777777" w:rsidR="004F4153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E21A6">
              <w:rPr>
                <w:sz w:val="20"/>
                <w:szCs w:val="20"/>
                <w:highlight w:val="lightGray"/>
              </w:rPr>
              <w:t>Naam project</w:t>
            </w:r>
          </w:p>
        </w:tc>
      </w:tr>
      <w:tr w:rsidR="004F4153" w:rsidRPr="008E21A6" w14:paraId="6716538A" w14:textId="77777777" w:rsidTr="008E21A6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E5DC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EE62" w14:textId="77777777" w:rsidR="004F4153" w:rsidRPr="008E21A6" w:rsidRDefault="004F4153" w:rsidP="00F30EC9">
            <w:pPr>
              <w:rPr>
                <w:sz w:val="20"/>
                <w:szCs w:val="20"/>
              </w:rPr>
            </w:pPr>
            <w:r w:rsidRPr="008E21A6">
              <w:rPr>
                <w:sz w:val="20"/>
                <w:szCs w:val="20"/>
              </w:rPr>
              <w:t>Referentie heeft betrekking op:</w:t>
            </w:r>
          </w:p>
          <w:p w14:paraId="57F9E7B0" w14:textId="77777777" w:rsidR="004F4153" w:rsidRPr="008E21A6" w:rsidRDefault="004F4153" w:rsidP="00F30EC9">
            <w:pPr>
              <w:rPr>
                <w:sz w:val="20"/>
                <w:szCs w:val="20"/>
              </w:rPr>
            </w:pPr>
            <w:r w:rsidRPr="008E21A6">
              <w:rPr>
                <w:sz w:val="20"/>
                <w:szCs w:val="20"/>
              </w:rPr>
              <w:t xml:space="preserve"> </w:t>
            </w:r>
          </w:p>
          <w:p w14:paraId="293A2CB9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DEEA400" w14:textId="7B1ED323" w:rsidR="004F4153" w:rsidRPr="008E21A6" w:rsidRDefault="00D96429" w:rsidP="00FF5DBA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341525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DF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F4153" w:rsidRPr="008E21A6">
              <w:rPr>
                <w:sz w:val="20"/>
                <w:szCs w:val="20"/>
              </w:rPr>
              <w:t xml:space="preserve">  Ervaringseis 3</w:t>
            </w:r>
          </w:p>
        </w:tc>
      </w:tr>
      <w:tr w:rsidR="004F4153" w:rsidRPr="008E21A6" w14:paraId="760061A0" w14:textId="77777777" w:rsidTr="008E21A6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B02B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560F" w14:textId="77777777" w:rsidR="004F4153" w:rsidRPr="00B852BD" w:rsidRDefault="004F4153" w:rsidP="00F30EC9">
            <w:pPr>
              <w:rPr>
                <w:b/>
                <w:bCs/>
                <w:sz w:val="20"/>
                <w:szCs w:val="20"/>
              </w:rPr>
            </w:pPr>
            <w:r w:rsidRPr="00B852BD">
              <w:rPr>
                <w:b/>
                <w:bCs/>
                <w:sz w:val="20"/>
                <w:szCs w:val="20"/>
              </w:rPr>
              <w:t>Naam en adres opdrachtgever:</w:t>
            </w:r>
          </w:p>
        </w:tc>
      </w:tr>
      <w:tr w:rsidR="004F4153" w:rsidRPr="008E21A6" w14:paraId="2AAE7109" w14:textId="77777777" w:rsidTr="008E21A6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31B6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CCE3" w14:textId="77777777" w:rsidR="004F4153" w:rsidRPr="008E21A6" w:rsidRDefault="004F4153" w:rsidP="00F30EC9">
            <w:pPr>
              <w:rPr>
                <w:sz w:val="20"/>
                <w:szCs w:val="20"/>
              </w:rPr>
            </w:pPr>
            <w:r w:rsidRPr="008E21A6">
              <w:rPr>
                <w:sz w:val="20"/>
                <w:szCs w:val="20"/>
              </w:rPr>
              <w:t>Aanbesteder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981FC08" w14:textId="77777777" w:rsidR="004F4153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E21A6">
              <w:rPr>
                <w:sz w:val="20"/>
                <w:szCs w:val="20"/>
                <w:highlight w:val="lightGray"/>
              </w:rPr>
              <w:t>Naam opdrachtgever</w:t>
            </w:r>
          </w:p>
        </w:tc>
      </w:tr>
      <w:tr w:rsidR="004F4153" w:rsidRPr="008E21A6" w14:paraId="5EB60590" w14:textId="77777777" w:rsidTr="008E21A6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2D9B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43CA" w14:textId="77777777" w:rsidR="004F4153" w:rsidRPr="008E21A6" w:rsidRDefault="004F4153" w:rsidP="00F30EC9">
            <w:pPr>
              <w:rPr>
                <w:sz w:val="20"/>
                <w:szCs w:val="20"/>
              </w:rPr>
            </w:pPr>
            <w:r w:rsidRPr="008E21A6">
              <w:rPr>
                <w:sz w:val="20"/>
                <w:szCs w:val="20"/>
              </w:rPr>
              <w:t>Contactpersoon bij de opdrachtgever: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5A63DE" w14:textId="77777777" w:rsidR="004F4153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E21A6">
              <w:rPr>
                <w:sz w:val="20"/>
                <w:szCs w:val="20"/>
                <w:highlight w:val="lightGray"/>
              </w:rPr>
              <w:t>Naam contactpersoon opdrachtgever</w:t>
            </w:r>
          </w:p>
        </w:tc>
      </w:tr>
      <w:tr w:rsidR="004F4153" w:rsidRPr="008E21A6" w14:paraId="74F7C4F1" w14:textId="77777777" w:rsidTr="008E21A6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5991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CF38" w14:textId="77777777" w:rsidR="004F4153" w:rsidRPr="008E21A6" w:rsidRDefault="004F4153" w:rsidP="00F30EC9">
            <w:pPr>
              <w:rPr>
                <w:sz w:val="20"/>
                <w:szCs w:val="20"/>
              </w:rPr>
            </w:pPr>
            <w:r w:rsidRPr="008E21A6">
              <w:rPr>
                <w:sz w:val="20"/>
                <w:szCs w:val="20"/>
              </w:rPr>
              <w:t>Contactgegevens contactpersoon bij de opdrachtgever: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5B24C06" w14:textId="77777777" w:rsidR="004F4153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E21A6">
              <w:rPr>
                <w:sz w:val="20"/>
                <w:szCs w:val="20"/>
                <w:highlight w:val="lightGray"/>
              </w:rPr>
              <w:t>Telefoonnummer:</w:t>
            </w:r>
          </w:p>
          <w:p w14:paraId="241B29E5" w14:textId="77777777" w:rsidR="004F4153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</w:p>
          <w:p w14:paraId="4122F402" w14:textId="77777777" w:rsidR="004F4153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E21A6">
              <w:rPr>
                <w:sz w:val="20"/>
                <w:szCs w:val="20"/>
                <w:highlight w:val="lightGray"/>
              </w:rPr>
              <w:t>E-mail adres:</w:t>
            </w:r>
          </w:p>
        </w:tc>
      </w:tr>
      <w:tr w:rsidR="004F4153" w:rsidRPr="008E21A6" w14:paraId="7F6FD918" w14:textId="77777777" w:rsidTr="008E21A6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580C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9FFF" w14:textId="32DBAF8B" w:rsidR="004F4153" w:rsidRPr="00B852BD" w:rsidRDefault="004F4153" w:rsidP="00F30EC9">
            <w:pPr>
              <w:rPr>
                <w:b/>
                <w:bCs/>
                <w:sz w:val="20"/>
                <w:szCs w:val="20"/>
              </w:rPr>
            </w:pPr>
            <w:r w:rsidRPr="00B852BD">
              <w:rPr>
                <w:b/>
                <w:bCs/>
                <w:sz w:val="20"/>
                <w:szCs w:val="20"/>
              </w:rPr>
              <w:t xml:space="preserve">Nadere informatie </w:t>
            </w:r>
            <w:r w:rsidR="001C4291">
              <w:rPr>
                <w:b/>
                <w:bCs/>
                <w:sz w:val="20"/>
                <w:szCs w:val="20"/>
              </w:rPr>
              <w:t>referentieopdracht</w:t>
            </w:r>
          </w:p>
        </w:tc>
      </w:tr>
      <w:tr w:rsidR="004F4153" w:rsidRPr="008E21A6" w14:paraId="091E3AB5" w14:textId="77777777" w:rsidTr="008E21A6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57C7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561E" w14:textId="77777777" w:rsidR="004F4153" w:rsidRPr="008E21A6" w:rsidRDefault="004F4153" w:rsidP="00F30EC9">
            <w:pPr>
              <w:rPr>
                <w:sz w:val="20"/>
                <w:szCs w:val="20"/>
              </w:rPr>
            </w:pPr>
            <w:r w:rsidRPr="008E21A6">
              <w:rPr>
                <w:sz w:val="20"/>
                <w:szCs w:val="20"/>
              </w:rPr>
              <w:t>Datum van de opdrachtverlening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059B2A" w14:textId="77777777" w:rsidR="004F4153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E21A6">
              <w:rPr>
                <w:sz w:val="20"/>
                <w:szCs w:val="20"/>
                <w:highlight w:val="lightGray"/>
              </w:rPr>
              <w:t>Datum</w:t>
            </w:r>
          </w:p>
        </w:tc>
      </w:tr>
      <w:tr w:rsidR="00F81FB7" w:rsidRPr="008E21A6" w14:paraId="61BCF8F2" w14:textId="77777777" w:rsidTr="008E21A6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D26B" w14:textId="77777777" w:rsidR="00F81FB7" w:rsidRPr="008E21A6" w:rsidRDefault="00F81FB7" w:rsidP="00F30EC9">
            <w:pPr>
              <w:rPr>
                <w:sz w:val="20"/>
                <w:szCs w:val="20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3422" w14:textId="2B8B991C" w:rsidR="00F81FB7" w:rsidRPr="008E21A6" w:rsidRDefault="00F81FB7" w:rsidP="00F30E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Einddatum opdracht (indien van toepassing)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5B2A6FC" w14:textId="633A54A8" w:rsidR="00F81FB7" w:rsidRPr="008E21A6" w:rsidRDefault="00F81FB7" w:rsidP="00F30EC9">
            <w:pPr>
              <w:rPr>
                <w:sz w:val="20"/>
                <w:szCs w:val="20"/>
                <w:highlight w:val="lightGray"/>
              </w:rPr>
            </w:pPr>
            <w:r w:rsidRPr="008E21A6">
              <w:rPr>
                <w:sz w:val="20"/>
                <w:szCs w:val="20"/>
                <w:highlight w:val="lightGray"/>
              </w:rPr>
              <w:t>Datum</w:t>
            </w:r>
          </w:p>
        </w:tc>
      </w:tr>
      <w:tr w:rsidR="004F4153" w:rsidRPr="008E21A6" w14:paraId="15E9D4B5" w14:textId="77777777" w:rsidTr="008E21A6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D7D1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6840" w14:textId="77777777" w:rsidR="004F4153" w:rsidRPr="008E21A6" w:rsidRDefault="004F4153" w:rsidP="00F30EC9">
            <w:pPr>
              <w:rPr>
                <w:sz w:val="20"/>
                <w:szCs w:val="20"/>
              </w:rPr>
            </w:pPr>
            <w:r w:rsidRPr="008E21A6">
              <w:rPr>
                <w:sz w:val="20"/>
                <w:szCs w:val="20"/>
              </w:rPr>
              <w:t>Aannemingssom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02E290E" w14:textId="77777777" w:rsidR="004F4153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E21A6">
              <w:rPr>
                <w:sz w:val="20"/>
                <w:szCs w:val="20"/>
                <w:highlight w:val="lightGray"/>
              </w:rPr>
              <w:t>€  (excl. BTW)</w:t>
            </w:r>
          </w:p>
        </w:tc>
      </w:tr>
      <w:tr w:rsidR="004F4153" w:rsidRPr="008E21A6" w14:paraId="2939C552" w14:textId="77777777" w:rsidTr="008E21A6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D655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45A8" w14:textId="77777777" w:rsidR="004F4153" w:rsidRPr="008E21A6" w:rsidRDefault="004F4153" w:rsidP="00F30EC9">
            <w:pPr>
              <w:rPr>
                <w:sz w:val="20"/>
                <w:szCs w:val="20"/>
              </w:rPr>
            </w:pPr>
            <w:r w:rsidRPr="008E21A6">
              <w:rPr>
                <w:sz w:val="20"/>
                <w:szCs w:val="20"/>
              </w:rPr>
              <w:t>Gefactureerd bedrag (excl. BTW)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AF52282" w14:textId="77777777" w:rsidR="004F4153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E21A6">
              <w:rPr>
                <w:sz w:val="20"/>
                <w:szCs w:val="20"/>
                <w:highlight w:val="lightGray"/>
              </w:rPr>
              <w:t>€  incl.  meer- en minderwerk en excl. BTW</w:t>
            </w:r>
          </w:p>
        </w:tc>
      </w:tr>
      <w:tr w:rsidR="004F4153" w:rsidRPr="008E21A6" w14:paraId="318522F5" w14:textId="77777777" w:rsidTr="008E21A6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53AA71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BE67C0" w14:textId="77777777" w:rsidR="004F4153" w:rsidRPr="008E21A6" w:rsidRDefault="004F4153" w:rsidP="00F30EC9">
            <w:pPr>
              <w:rPr>
                <w:sz w:val="20"/>
                <w:szCs w:val="20"/>
              </w:rPr>
            </w:pPr>
            <w:r w:rsidRPr="008E21A6">
              <w:rPr>
                <w:sz w:val="20"/>
                <w:szCs w:val="20"/>
              </w:rPr>
              <w:t>Contractvorm:</w:t>
            </w:r>
          </w:p>
          <w:p w14:paraId="1F9EFB28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115EF2B" w14:textId="74F30F6A" w:rsidR="004F4153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E21A6">
              <w:rPr>
                <w:sz w:val="20"/>
                <w:szCs w:val="20"/>
                <w:highlight w:val="lightGray"/>
              </w:rPr>
              <w:t>(</w:t>
            </w:r>
            <w:proofErr w:type="spellStart"/>
            <w:r w:rsidRPr="008E21A6">
              <w:rPr>
                <w:sz w:val="20"/>
                <w:szCs w:val="20"/>
                <w:highlight w:val="lightGray"/>
              </w:rPr>
              <w:t>bijv.</w:t>
            </w:r>
            <w:r w:rsidR="00FF5DBA" w:rsidRPr="008E21A6">
              <w:rPr>
                <w:sz w:val="20"/>
                <w:szCs w:val="20"/>
                <w:highlight w:val="lightGray"/>
              </w:rPr>
              <w:t>DNR</w:t>
            </w:r>
            <w:proofErr w:type="spellEnd"/>
            <w:r w:rsidRPr="008E21A6">
              <w:rPr>
                <w:sz w:val="20"/>
                <w:szCs w:val="20"/>
                <w:highlight w:val="lightGray"/>
              </w:rPr>
              <w:t>)</w:t>
            </w:r>
          </w:p>
        </w:tc>
      </w:tr>
      <w:tr w:rsidR="00FF5DBA" w:rsidRPr="008E21A6" w14:paraId="74060919" w14:textId="77777777" w:rsidTr="008E21A6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362ACB" w14:textId="77777777" w:rsidR="00FF5DBA" w:rsidRPr="008E21A6" w:rsidRDefault="00FF5DBA" w:rsidP="00F30EC9">
            <w:pPr>
              <w:rPr>
                <w:sz w:val="20"/>
                <w:szCs w:val="20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147214" w14:textId="48BA7F91" w:rsidR="00FF5DBA" w:rsidRPr="008E21A6" w:rsidRDefault="00FF5DBA" w:rsidP="00F30EC9">
            <w:pPr>
              <w:rPr>
                <w:sz w:val="20"/>
                <w:szCs w:val="20"/>
              </w:rPr>
            </w:pPr>
            <w:r w:rsidRPr="008E21A6">
              <w:rPr>
                <w:sz w:val="20"/>
                <w:szCs w:val="20"/>
              </w:rPr>
              <w:t>Looptijd overeenkomst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</w:tcPr>
          <w:p w14:paraId="5B695C47" w14:textId="694C19D2" w:rsidR="00FF5DBA" w:rsidRPr="008E21A6" w:rsidRDefault="00FF5DBA" w:rsidP="00F30EC9">
            <w:pPr>
              <w:rPr>
                <w:sz w:val="20"/>
                <w:szCs w:val="20"/>
                <w:highlight w:val="lightGray"/>
              </w:rPr>
            </w:pPr>
            <w:r w:rsidRPr="008E21A6">
              <w:rPr>
                <w:sz w:val="20"/>
                <w:szCs w:val="20"/>
                <w:highlight w:val="lightGray"/>
              </w:rPr>
              <w:t>Vul start- en einddatum in en de maximale looptijd</w:t>
            </w:r>
          </w:p>
        </w:tc>
      </w:tr>
      <w:tr w:rsidR="004F4153" w:rsidRPr="008E21A6" w14:paraId="44B6212C" w14:textId="77777777" w:rsidTr="008E21A6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9ADEC7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F6166F6" w14:textId="77777777" w:rsidR="004F4153" w:rsidRPr="008E21A6" w:rsidRDefault="004F4153" w:rsidP="00F30EC9">
            <w:pPr>
              <w:rPr>
                <w:sz w:val="20"/>
                <w:szCs w:val="20"/>
              </w:rPr>
            </w:pPr>
            <w:r w:rsidRPr="008E21A6">
              <w:rPr>
                <w:sz w:val="20"/>
                <w:szCs w:val="20"/>
              </w:rPr>
              <w:t>Uitgevoerd in samenwerkingsverband: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6B7D012" w14:textId="77777777" w:rsidR="004F4153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E21A6">
              <w:rPr>
                <w:sz w:val="20"/>
                <w:szCs w:val="20"/>
                <w:highlight w:val="lightGray"/>
              </w:rPr>
              <w:t>Ja / nee (indien ja: hieronder invullen)</w:t>
            </w:r>
          </w:p>
        </w:tc>
      </w:tr>
      <w:tr w:rsidR="004F4153" w:rsidRPr="008E21A6" w14:paraId="7B425880" w14:textId="77777777" w:rsidTr="008E21A6">
        <w:trPr>
          <w:cantSplit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237EA3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EBDEB09" w14:textId="77777777" w:rsidR="004F4153" w:rsidRPr="008E21A6" w:rsidRDefault="004F4153" w:rsidP="00F30EC9">
            <w:pPr>
              <w:rPr>
                <w:sz w:val="20"/>
                <w:szCs w:val="20"/>
              </w:rPr>
            </w:pPr>
            <w:r w:rsidRPr="008E21A6">
              <w:rPr>
                <w:sz w:val="20"/>
                <w:szCs w:val="20"/>
              </w:rPr>
              <w:t>De namen van de overige participanten in het samenwerkingsverband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6EE9E79" w14:textId="77777777" w:rsidR="004F4153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E21A6">
              <w:rPr>
                <w:sz w:val="20"/>
                <w:szCs w:val="20"/>
                <w:highlight w:val="lightGray"/>
              </w:rPr>
              <w:t xml:space="preserve">Namen </w:t>
            </w:r>
            <w:proofErr w:type="spellStart"/>
            <w:r w:rsidRPr="008E21A6">
              <w:rPr>
                <w:sz w:val="20"/>
                <w:szCs w:val="20"/>
                <w:highlight w:val="lightGray"/>
              </w:rPr>
              <w:t>combinanten</w:t>
            </w:r>
            <w:proofErr w:type="spellEnd"/>
            <w:r w:rsidRPr="008E21A6">
              <w:rPr>
                <w:sz w:val="20"/>
                <w:szCs w:val="20"/>
                <w:highlight w:val="lightGray"/>
              </w:rPr>
              <w:t xml:space="preserve"> en onderaannemers</w:t>
            </w:r>
          </w:p>
        </w:tc>
      </w:tr>
      <w:tr w:rsidR="004F4153" w:rsidRPr="008E21A6" w14:paraId="5D03BC45" w14:textId="77777777" w:rsidTr="008E21A6">
        <w:trPr>
          <w:cantSplit/>
          <w:trHeight w:val="1637"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4A30D1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83FA7C1" w14:textId="1A143631" w:rsidR="004F4153" w:rsidRPr="008E21A6" w:rsidRDefault="004F4153" w:rsidP="00F30EC9">
            <w:pPr>
              <w:rPr>
                <w:sz w:val="20"/>
                <w:szCs w:val="20"/>
              </w:rPr>
            </w:pPr>
            <w:r w:rsidRPr="008E21A6">
              <w:rPr>
                <w:sz w:val="20"/>
                <w:szCs w:val="20"/>
              </w:rPr>
              <w:t>Omschrijving van de werkzaamheden dat binnen het referentiewerk is verricht door de gegadigde.</w:t>
            </w:r>
            <w:r w:rsidR="00CE0BE6">
              <w:rPr>
                <w:sz w:val="20"/>
                <w:szCs w:val="20"/>
              </w:rPr>
              <w:t xml:space="preserve"> Hierin </w:t>
            </w:r>
            <w:r w:rsidR="00CE0BE6" w:rsidRPr="000C024B">
              <w:rPr>
                <w:sz w:val="20"/>
                <w:szCs w:val="20"/>
              </w:rPr>
              <w:t xml:space="preserve">dient gegadigde te onderbouwen hoe de referentieopdracht voldoet aan de in paragraaf </w:t>
            </w:r>
            <w:r w:rsidR="00FD7AE1" w:rsidRPr="000C024B">
              <w:rPr>
                <w:sz w:val="20"/>
                <w:szCs w:val="20"/>
              </w:rPr>
              <w:t xml:space="preserve">4.2.4.3 </w:t>
            </w:r>
            <w:r w:rsidR="00CE0BE6" w:rsidRPr="000C024B">
              <w:rPr>
                <w:sz w:val="20"/>
                <w:szCs w:val="20"/>
              </w:rPr>
              <w:t>van de Selectieleidraad opgenomen eisen</w:t>
            </w:r>
            <w:r w:rsidR="004E2006" w:rsidRPr="000C024B">
              <w:rPr>
                <w:sz w:val="20"/>
                <w:szCs w:val="20"/>
              </w:rPr>
              <w:t>.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D136B2F" w14:textId="1A03723D" w:rsidR="0020576E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E21A6">
              <w:rPr>
                <w:sz w:val="20"/>
                <w:szCs w:val="20"/>
                <w:highlight w:val="lightGray"/>
              </w:rPr>
              <w:t>Omschrijving van de werkzaamheden &lt;eventueel aangevuld met projectblade</w:t>
            </w:r>
            <w:r w:rsidR="0020576E">
              <w:rPr>
                <w:sz w:val="20"/>
                <w:szCs w:val="20"/>
                <w:highlight w:val="lightGray"/>
              </w:rPr>
              <w:t>n.</w:t>
            </w:r>
          </w:p>
        </w:tc>
      </w:tr>
      <w:tr w:rsidR="004F4153" w:rsidRPr="008E21A6" w14:paraId="2713F57D" w14:textId="77777777" w:rsidTr="008E21A6">
        <w:trPr>
          <w:cantSplit/>
          <w:trHeight w:val="1805"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86DE" w14:textId="77777777" w:rsidR="004F4153" w:rsidRPr="008E21A6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F0C0" w14:textId="77777777" w:rsidR="004F4153" w:rsidRPr="008E21A6" w:rsidRDefault="004F4153" w:rsidP="00F30EC9">
            <w:pPr>
              <w:rPr>
                <w:sz w:val="20"/>
                <w:szCs w:val="20"/>
              </w:rPr>
            </w:pPr>
            <w:r w:rsidRPr="008E21A6">
              <w:rPr>
                <w:sz w:val="20"/>
                <w:szCs w:val="20"/>
              </w:rPr>
              <w:t>Omvang van de werkzaamheden die door de gegadigde en de andere deelnemers in het  samenwerkingsverband zijn verricht.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C4EA90" w14:textId="77777777" w:rsidR="004F4153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E21A6">
              <w:rPr>
                <w:sz w:val="20"/>
                <w:szCs w:val="20"/>
                <w:highlight w:val="lightGray"/>
              </w:rPr>
              <w:t>€    van de werkzaamheden uitgevoerd door gegadigde</w:t>
            </w:r>
          </w:p>
          <w:p w14:paraId="5267770B" w14:textId="77777777" w:rsidR="004F4153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</w:p>
          <w:p w14:paraId="664ECDF1" w14:textId="77777777" w:rsidR="004F4153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E21A6">
              <w:rPr>
                <w:sz w:val="20"/>
                <w:szCs w:val="20"/>
                <w:highlight w:val="lightGray"/>
              </w:rPr>
              <w:t xml:space="preserve">€    + omschrijving werkzaamheden uitgevoerd door </w:t>
            </w:r>
            <w:proofErr w:type="spellStart"/>
            <w:r w:rsidRPr="008E21A6">
              <w:rPr>
                <w:sz w:val="20"/>
                <w:szCs w:val="20"/>
                <w:highlight w:val="lightGray"/>
              </w:rPr>
              <w:t>combinant</w:t>
            </w:r>
            <w:proofErr w:type="spellEnd"/>
            <w:r w:rsidRPr="008E21A6">
              <w:rPr>
                <w:sz w:val="20"/>
                <w:szCs w:val="20"/>
                <w:highlight w:val="lightGray"/>
              </w:rPr>
              <w:t>(en)</w:t>
            </w:r>
          </w:p>
          <w:p w14:paraId="783F746F" w14:textId="77777777" w:rsidR="004F4153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</w:p>
          <w:p w14:paraId="3562B704" w14:textId="77777777" w:rsidR="004F4153" w:rsidRPr="008E21A6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E21A6">
              <w:rPr>
                <w:sz w:val="20"/>
                <w:szCs w:val="20"/>
                <w:highlight w:val="lightGray"/>
              </w:rPr>
              <w:t>€    + omschrijving uitgevoerd door onderaannemers</w:t>
            </w:r>
          </w:p>
        </w:tc>
      </w:tr>
    </w:tbl>
    <w:p w14:paraId="56C4BA43" w14:textId="4D72ECBC" w:rsidR="004F4153" w:rsidRPr="00863914" w:rsidRDefault="00FF5DBA" w:rsidP="009A17CB">
      <w:pPr>
        <w:pStyle w:val="Kop2"/>
        <w:rPr>
          <w:sz w:val="20"/>
          <w:szCs w:val="20"/>
        </w:rPr>
      </w:pPr>
      <w:r w:rsidRPr="00863914">
        <w:rPr>
          <w:sz w:val="20"/>
          <w:szCs w:val="20"/>
        </w:rPr>
        <w:t>Selectiecriterium 3: Advies en ontwerpwerkzaamheden ten behoeve van een tunnel</w:t>
      </w:r>
    </w:p>
    <w:p w14:paraId="542A8E88" w14:textId="77777777" w:rsidR="004F4153" w:rsidRPr="00863914" w:rsidRDefault="004F4153" w:rsidP="004F4153">
      <w:pPr>
        <w:rPr>
          <w:sz w:val="20"/>
          <w:szCs w:val="20"/>
        </w:rPr>
      </w:pP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1"/>
        <w:gridCol w:w="4632"/>
      </w:tblGrid>
      <w:tr w:rsidR="004F4153" w:rsidRPr="00863914" w14:paraId="330B48D7" w14:textId="77777777" w:rsidTr="00F81FB7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2E37" w14:textId="77777777" w:rsidR="004F4153" w:rsidRPr="00863914" w:rsidRDefault="004F4153" w:rsidP="00F30EC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EF8A" w14:textId="22445B2C" w:rsidR="004F4153" w:rsidRPr="00863914" w:rsidRDefault="001C4291" w:rsidP="00F30EC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Referentieopdracht</w:t>
            </w:r>
            <w:r w:rsidR="004F4153" w:rsidRPr="00863914">
              <w:rPr>
                <w:b/>
                <w:bCs/>
                <w:sz w:val="20"/>
                <w:szCs w:val="20"/>
              </w:rPr>
              <w:t xml:space="preserve"> </w:t>
            </w:r>
            <w:r w:rsidR="00863914" w:rsidRPr="00863914">
              <w:rPr>
                <w:b/>
                <w:bCs/>
                <w:sz w:val="20"/>
                <w:szCs w:val="20"/>
              </w:rPr>
              <w:t>04</w:t>
            </w:r>
          </w:p>
        </w:tc>
      </w:tr>
      <w:tr w:rsidR="004F4153" w:rsidRPr="00863914" w14:paraId="4DC82BAF" w14:textId="77777777" w:rsidTr="00F81FB7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336D" w14:textId="77777777" w:rsidR="004F4153" w:rsidRPr="00863914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B5D6" w14:textId="1395C19A" w:rsidR="004F4153" w:rsidRPr="00863914" w:rsidRDefault="004F4153" w:rsidP="00F30EC9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 xml:space="preserve">Nummer </w:t>
            </w:r>
            <w:r w:rsidR="001C4291">
              <w:rPr>
                <w:sz w:val="20"/>
                <w:szCs w:val="20"/>
              </w:rPr>
              <w:t>referentieopdracht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D8FB965" w14:textId="77777777" w:rsidR="004F4153" w:rsidRPr="00863914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Nr.</w:t>
            </w:r>
          </w:p>
        </w:tc>
      </w:tr>
      <w:tr w:rsidR="004F4153" w:rsidRPr="00863914" w14:paraId="5CB0D7F2" w14:textId="77777777" w:rsidTr="00F81FB7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CA2B" w14:textId="77777777" w:rsidR="004F4153" w:rsidRPr="00863914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952F" w14:textId="353C3A78" w:rsidR="004F4153" w:rsidRPr="00863914" w:rsidRDefault="001C4291" w:rsidP="00F30E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Referentieopdracht</w:t>
            </w:r>
            <w:r w:rsidR="004F4153" w:rsidRPr="00863914">
              <w:rPr>
                <w:sz w:val="20"/>
                <w:szCs w:val="20"/>
              </w:rPr>
              <w:t xml:space="preserve"> (naam)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A00370" w14:textId="77777777" w:rsidR="004F4153" w:rsidRPr="00863914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Naam project</w:t>
            </w:r>
          </w:p>
        </w:tc>
      </w:tr>
      <w:tr w:rsidR="004F4153" w:rsidRPr="00863914" w14:paraId="5C61EA2E" w14:textId="77777777" w:rsidTr="00F81FB7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4D4A" w14:textId="77777777" w:rsidR="004F4153" w:rsidRPr="00863914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B25B" w14:textId="77777777" w:rsidR="004F4153" w:rsidRPr="00863914" w:rsidRDefault="004F4153" w:rsidP="00F30EC9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Referentie heeft betrekking op:</w:t>
            </w:r>
          </w:p>
          <w:p w14:paraId="1E24EF74" w14:textId="77777777" w:rsidR="004F4153" w:rsidRPr="00863914" w:rsidRDefault="004F4153" w:rsidP="00F30EC9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 xml:space="preserve"> </w:t>
            </w:r>
          </w:p>
          <w:p w14:paraId="0A02F6EE" w14:textId="77777777" w:rsidR="004F4153" w:rsidRPr="00863914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EC7CE5F" w14:textId="03D6F02F" w:rsidR="004F4153" w:rsidRPr="00863914" w:rsidRDefault="00D96429" w:rsidP="00F30EC9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733240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DF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F4153" w:rsidRPr="00863914">
              <w:rPr>
                <w:sz w:val="20"/>
                <w:szCs w:val="20"/>
              </w:rPr>
              <w:t xml:space="preserve">  </w:t>
            </w:r>
            <w:r w:rsidR="00FF5DBA" w:rsidRPr="00863914">
              <w:rPr>
                <w:sz w:val="20"/>
                <w:szCs w:val="20"/>
              </w:rPr>
              <w:t>Constructie (ontwerp)</w:t>
            </w:r>
          </w:p>
          <w:p w14:paraId="4244D80C" w14:textId="5F847039" w:rsidR="004F4153" w:rsidRPr="00863914" w:rsidRDefault="00D96429" w:rsidP="00F30EC9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736311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DF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F4153" w:rsidRPr="00863914">
              <w:rPr>
                <w:sz w:val="20"/>
                <w:szCs w:val="20"/>
              </w:rPr>
              <w:t xml:space="preserve">  </w:t>
            </w:r>
            <w:r w:rsidR="00FF5DBA" w:rsidRPr="00863914">
              <w:rPr>
                <w:sz w:val="20"/>
                <w:szCs w:val="20"/>
              </w:rPr>
              <w:t>Onderhoud</w:t>
            </w:r>
          </w:p>
          <w:p w14:paraId="2FA808AF" w14:textId="6804DFD6" w:rsidR="004F4153" w:rsidRPr="00863914" w:rsidRDefault="00D96429" w:rsidP="00F30EC9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001000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DF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F4153" w:rsidRPr="00863914">
              <w:rPr>
                <w:sz w:val="20"/>
                <w:szCs w:val="20"/>
              </w:rPr>
              <w:t xml:space="preserve">  </w:t>
            </w:r>
            <w:r w:rsidR="00FF5DBA" w:rsidRPr="00863914">
              <w:rPr>
                <w:sz w:val="20"/>
                <w:szCs w:val="20"/>
              </w:rPr>
              <w:t>Tunnel technische installaties</w:t>
            </w:r>
            <w:r w:rsidR="004F4153" w:rsidRPr="00863914">
              <w:rPr>
                <w:sz w:val="20"/>
                <w:szCs w:val="20"/>
              </w:rPr>
              <w:t xml:space="preserve"> </w:t>
            </w:r>
          </w:p>
        </w:tc>
      </w:tr>
      <w:tr w:rsidR="004F4153" w:rsidRPr="00863914" w14:paraId="6A4FE608" w14:textId="77777777" w:rsidTr="00F81FB7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C0ED" w14:textId="77777777" w:rsidR="004F4153" w:rsidRPr="00863914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123F" w14:textId="77777777" w:rsidR="004F4153" w:rsidRPr="00863914" w:rsidRDefault="004F4153" w:rsidP="00F30EC9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Naam en adres opdrachtgever:</w:t>
            </w:r>
          </w:p>
        </w:tc>
      </w:tr>
      <w:tr w:rsidR="004F4153" w:rsidRPr="00863914" w14:paraId="697A26C9" w14:textId="77777777" w:rsidTr="00F81FB7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B75F" w14:textId="77777777" w:rsidR="004F4153" w:rsidRPr="00863914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71A9" w14:textId="77777777" w:rsidR="004F4153" w:rsidRPr="00863914" w:rsidRDefault="004F4153" w:rsidP="00F30EC9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Aanbesteder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F181212" w14:textId="77777777" w:rsidR="004F4153" w:rsidRPr="00863914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Naam opdrachtgever</w:t>
            </w:r>
          </w:p>
        </w:tc>
      </w:tr>
      <w:tr w:rsidR="004F4153" w:rsidRPr="00863914" w14:paraId="1C39D8B4" w14:textId="77777777" w:rsidTr="00F81FB7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DC97" w14:textId="77777777" w:rsidR="004F4153" w:rsidRPr="00863914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5217" w14:textId="77777777" w:rsidR="004F4153" w:rsidRPr="00863914" w:rsidRDefault="004F4153" w:rsidP="00F30EC9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Contactpersoon bij de opdrachtgever: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7470FE7" w14:textId="77777777" w:rsidR="004F4153" w:rsidRPr="00863914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Naam contactpersoon opdrachtgever</w:t>
            </w:r>
          </w:p>
        </w:tc>
      </w:tr>
      <w:tr w:rsidR="004F4153" w:rsidRPr="00863914" w14:paraId="2C79AFF8" w14:textId="77777777" w:rsidTr="00F81FB7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2550" w14:textId="77777777" w:rsidR="004F4153" w:rsidRPr="00863914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698B" w14:textId="77777777" w:rsidR="004F4153" w:rsidRPr="00863914" w:rsidRDefault="004F4153" w:rsidP="00F30EC9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Contactgegevens contactpersoon bij de opdrachtgever: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DC4E086" w14:textId="77777777" w:rsidR="004F4153" w:rsidRPr="00863914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Telefoonnummer:</w:t>
            </w:r>
          </w:p>
          <w:p w14:paraId="24E64528" w14:textId="77777777" w:rsidR="004F4153" w:rsidRPr="00863914" w:rsidRDefault="004F4153" w:rsidP="00F30EC9">
            <w:pPr>
              <w:rPr>
                <w:sz w:val="20"/>
                <w:szCs w:val="20"/>
                <w:highlight w:val="lightGray"/>
              </w:rPr>
            </w:pPr>
          </w:p>
          <w:p w14:paraId="30F7C628" w14:textId="77777777" w:rsidR="004F4153" w:rsidRPr="00863914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E-mail adres:</w:t>
            </w:r>
          </w:p>
        </w:tc>
      </w:tr>
      <w:tr w:rsidR="004F4153" w:rsidRPr="00863914" w14:paraId="71B3A6D3" w14:textId="77777777" w:rsidTr="00F81FB7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82DA" w14:textId="77777777" w:rsidR="004F4153" w:rsidRPr="00863914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C328" w14:textId="0FCB78DD" w:rsidR="004F4153" w:rsidRPr="00863914" w:rsidRDefault="004F4153" w:rsidP="00F30EC9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 xml:space="preserve">Nadere informatie </w:t>
            </w:r>
            <w:r w:rsidR="001C4291">
              <w:rPr>
                <w:sz w:val="20"/>
                <w:szCs w:val="20"/>
              </w:rPr>
              <w:t>referentieopdracht</w:t>
            </w:r>
          </w:p>
        </w:tc>
      </w:tr>
      <w:tr w:rsidR="004F4153" w:rsidRPr="00863914" w14:paraId="45FCA6C9" w14:textId="77777777" w:rsidTr="00F81FB7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EFEE" w14:textId="77777777" w:rsidR="004F4153" w:rsidRPr="00863914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39ED" w14:textId="1F21743C" w:rsidR="004F4153" w:rsidRPr="00863914" w:rsidRDefault="004F4153" w:rsidP="00F30EC9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 xml:space="preserve">Locatie </w:t>
            </w:r>
            <w:r w:rsidR="00FF5DBA" w:rsidRPr="00863914">
              <w:rPr>
                <w:sz w:val="20"/>
                <w:szCs w:val="20"/>
              </w:rPr>
              <w:t>en lengte van de tunnel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8748B2" w14:textId="74833ECA" w:rsidR="004F4153" w:rsidRPr="00863914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Locatiegegevens / adres</w:t>
            </w:r>
            <w:r w:rsidR="00FF5DBA" w:rsidRPr="00863914">
              <w:rPr>
                <w:sz w:val="20"/>
                <w:szCs w:val="20"/>
                <w:highlight w:val="lightGray"/>
              </w:rPr>
              <w:t>/lengte</w:t>
            </w:r>
          </w:p>
        </w:tc>
      </w:tr>
      <w:tr w:rsidR="004F4153" w:rsidRPr="00863914" w14:paraId="6BBE0601" w14:textId="77777777" w:rsidTr="00F81FB7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49DC" w14:textId="77777777" w:rsidR="004F4153" w:rsidRPr="00863914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326C" w14:textId="77777777" w:rsidR="004F4153" w:rsidRPr="00863914" w:rsidRDefault="004F4153" w:rsidP="00F30EC9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Datum van de opdrachtverlening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10273D" w14:textId="77777777" w:rsidR="004F4153" w:rsidRPr="00863914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Datum</w:t>
            </w:r>
          </w:p>
        </w:tc>
      </w:tr>
      <w:tr w:rsidR="00F81FB7" w:rsidRPr="00863914" w14:paraId="46A24567" w14:textId="77777777" w:rsidTr="00F81FB7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B4F0" w14:textId="77777777" w:rsidR="00F81FB7" w:rsidRPr="00863914" w:rsidRDefault="00F81FB7" w:rsidP="00F30EC9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3B2C" w14:textId="5A4D6D70" w:rsidR="00F81FB7" w:rsidRPr="00863914" w:rsidRDefault="00F81FB7" w:rsidP="00F30E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Einddatum opdracht (indien van toepassing)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D0DD49C" w14:textId="50E9C2CC" w:rsidR="00F81FB7" w:rsidRPr="00863914" w:rsidRDefault="00F81FB7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Datum</w:t>
            </w:r>
          </w:p>
        </w:tc>
      </w:tr>
      <w:tr w:rsidR="004F4153" w:rsidRPr="00863914" w14:paraId="0FF33024" w14:textId="77777777" w:rsidTr="00F81FB7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5310" w14:textId="77777777" w:rsidR="004F4153" w:rsidRPr="00863914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9302" w14:textId="77777777" w:rsidR="004F4153" w:rsidRPr="00863914" w:rsidRDefault="004F4153" w:rsidP="00F30EC9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Aannemingssom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7B899DB" w14:textId="77777777" w:rsidR="004F4153" w:rsidRPr="00863914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€  (excl. BTW)</w:t>
            </w:r>
          </w:p>
        </w:tc>
      </w:tr>
      <w:tr w:rsidR="004F4153" w:rsidRPr="00863914" w14:paraId="363E5CE7" w14:textId="77777777" w:rsidTr="00F81FB7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96C9" w14:textId="77777777" w:rsidR="004F4153" w:rsidRPr="00863914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A8B1" w14:textId="77777777" w:rsidR="004F4153" w:rsidRPr="00863914" w:rsidRDefault="004F4153" w:rsidP="00F30EC9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Gefactureerd bedrag (excl. BTW)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09F3198" w14:textId="77777777" w:rsidR="004F4153" w:rsidRPr="00863914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€  incl.  meer- en minderwerk en excl. BTW</w:t>
            </w:r>
          </w:p>
        </w:tc>
      </w:tr>
      <w:tr w:rsidR="004F4153" w:rsidRPr="00863914" w14:paraId="3A954999" w14:textId="77777777" w:rsidTr="00F81FB7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7EDBBE" w14:textId="77777777" w:rsidR="004F4153" w:rsidRPr="00863914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C0C8FC" w14:textId="77777777" w:rsidR="004F4153" w:rsidRPr="00863914" w:rsidRDefault="004F4153" w:rsidP="00F30EC9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Contractvorm:</w:t>
            </w:r>
          </w:p>
          <w:p w14:paraId="60EB57E4" w14:textId="77777777" w:rsidR="004F4153" w:rsidRPr="00863914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97B8B2" w14:textId="7F2054AA" w:rsidR="004F4153" w:rsidRPr="00863914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 xml:space="preserve">(bijv. </w:t>
            </w:r>
            <w:r w:rsidR="00613868" w:rsidRPr="00863914">
              <w:rPr>
                <w:sz w:val="20"/>
                <w:szCs w:val="20"/>
                <w:highlight w:val="lightGray"/>
              </w:rPr>
              <w:t>DNR</w:t>
            </w:r>
            <w:r w:rsidRPr="00863914">
              <w:rPr>
                <w:sz w:val="20"/>
                <w:szCs w:val="20"/>
                <w:highlight w:val="lightGray"/>
              </w:rPr>
              <w:t>)</w:t>
            </w:r>
          </w:p>
        </w:tc>
      </w:tr>
      <w:tr w:rsidR="004F4153" w:rsidRPr="00863914" w14:paraId="7CA1A523" w14:textId="77777777" w:rsidTr="00F81FB7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35509F" w14:textId="77777777" w:rsidR="004F4153" w:rsidRPr="00863914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46295A9" w14:textId="77777777" w:rsidR="004F4153" w:rsidRPr="00863914" w:rsidRDefault="004F4153" w:rsidP="00F30EC9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Uitgevoerd in samenwerkingsverband: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14738D" w14:textId="77777777" w:rsidR="004F4153" w:rsidRPr="00863914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Ja / nee (indien ja: hieronder invullen)</w:t>
            </w:r>
          </w:p>
        </w:tc>
      </w:tr>
      <w:tr w:rsidR="004F4153" w:rsidRPr="00863914" w14:paraId="40F3717A" w14:textId="77777777" w:rsidTr="00F81FB7">
        <w:trPr>
          <w:cantSplit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492367" w14:textId="77777777" w:rsidR="004F4153" w:rsidRPr="00863914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0E011A3" w14:textId="77777777" w:rsidR="004F4153" w:rsidRPr="00863914" w:rsidRDefault="004F4153" w:rsidP="00F30EC9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De namen van de overige participanten in het samenwerkingsverband</w:t>
            </w:r>
          </w:p>
        </w:tc>
        <w:tc>
          <w:tcPr>
            <w:tcW w:w="4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F1197A5" w14:textId="77777777" w:rsidR="004F4153" w:rsidRPr="00863914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 xml:space="preserve">Namen </w:t>
            </w:r>
            <w:proofErr w:type="spellStart"/>
            <w:r w:rsidRPr="00863914">
              <w:rPr>
                <w:sz w:val="20"/>
                <w:szCs w:val="20"/>
                <w:highlight w:val="lightGray"/>
              </w:rPr>
              <w:t>combinanten</w:t>
            </w:r>
            <w:proofErr w:type="spellEnd"/>
            <w:r w:rsidRPr="00863914">
              <w:rPr>
                <w:sz w:val="20"/>
                <w:szCs w:val="20"/>
                <w:highlight w:val="lightGray"/>
              </w:rPr>
              <w:t xml:space="preserve"> en onderaannemers</w:t>
            </w:r>
          </w:p>
        </w:tc>
      </w:tr>
      <w:tr w:rsidR="004F4153" w:rsidRPr="00863914" w14:paraId="04428144" w14:textId="77777777" w:rsidTr="00F81FB7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553BAC" w14:textId="77777777" w:rsidR="004F4153" w:rsidRPr="00863914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9FE54D5" w14:textId="77777777" w:rsidR="004F4153" w:rsidRDefault="004F4153" w:rsidP="00F30EC9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Omschrijving van de werkzaamheden dat binnen het referentiewerk is verricht door de gegadigde.</w:t>
            </w:r>
          </w:p>
          <w:p w14:paraId="1EDF13F9" w14:textId="3F23FBDE" w:rsidR="00CE0BE6" w:rsidRPr="00863914" w:rsidRDefault="00CE0BE6" w:rsidP="00F30E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Hierin </w:t>
            </w:r>
            <w:r w:rsidRPr="000C024B">
              <w:rPr>
                <w:sz w:val="20"/>
                <w:szCs w:val="20"/>
              </w:rPr>
              <w:t>dient gegadigde te onderbouwen hoe de referentieopdracht voldoet aan de in paragraaf 5.</w:t>
            </w:r>
            <w:r w:rsidR="00D73FE1" w:rsidRPr="000C024B">
              <w:rPr>
                <w:sz w:val="20"/>
                <w:szCs w:val="20"/>
              </w:rPr>
              <w:t>3</w:t>
            </w:r>
            <w:r w:rsidRPr="000C024B">
              <w:rPr>
                <w:sz w:val="20"/>
                <w:szCs w:val="20"/>
              </w:rPr>
              <w:t xml:space="preserve"> van de Selectieleidraad opgenomen eisen hiervoor beschreven eisen.</w:t>
            </w:r>
          </w:p>
        </w:tc>
        <w:tc>
          <w:tcPr>
            <w:tcW w:w="4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9DF144" w14:textId="7C0B88AE" w:rsidR="004F4153" w:rsidRPr="00863914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Omschrijving van de werkzaamheden &lt;eventueel aangevuld met projectbladen</w:t>
            </w:r>
            <w:r w:rsidR="0020576E">
              <w:rPr>
                <w:sz w:val="20"/>
                <w:szCs w:val="20"/>
                <w:highlight w:val="lightGray"/>
              </w:rPr>
              <w:t>.</w:t>
            </w:r>
          </w:p>
          <w:p w14:paraId="60BEB3CE" w14:textId="77777777" w:rsidR="00FF5DBA" w:rsidRPr="00863914" w:rsidRDefault="00FF5DBA" w:rsidP="00F30EC9">
            <w:pPr>
              <w:rPr>
                <w:sz w:val="20"/>
                <w:szCs w:val="20"/>
                <w:highlight w:val="lightGray"/>
              </w:rPr>
            </w:pPr>
          </w:p>
          <w:p w14:paraId="6F0DECCE" w14:textId="5F27AB57" w:rsidR="00FF5DBA" w:rsidRPr="00863914" w:rsidRDefault="00FF5DBA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Extra aandacht voor wet aanvullende regels veiligheid wegtunnels</w:t>
            </w:r>
          </w:p>
        </w:tc>
      </w:tr>
      <w:tr w:rsidR="004F4153" w:rsidRPr="00863914" w14:paraId="7973982E" w14:textId="77777777" w:rsidTr="00F81FB7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CCDF" w14:textId="77777777" w:rsidR="004F4153" w:rsidRPr="00863914" w:rsidRDefault="004F4153" w:rsidP="00F30EC9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3F36" w14:textId="77777777" w:rsidR="004F4153" w:rsidRPr="00863914" w:rsidRDefault="004F4153" w:rsidP="00F30EC9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Omvang van de werkzaamheden die door de gegadigde en de andere deelnemers in het  samenwerkingsverband zijn verricht.</w:t>
            </w:r>
          </w:p>
        </w:tc>
        <w:tc>
          <w:tcPr>
            <w:tcW w:w="4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592B6EF" w14:textId="77777777" w:rsidR="004F4153" w:rsidRPr="00863914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€    van de werkzaamheden uitgevoerd door gegadigde</w:t>
            </w:r>
          </w:p>
          <w:p w14:paraId="5880D121" w14:textId="77777777" w:rsidR="004F4153" w:rsidRPr="00863914" w:rsidRDefault="004F4153" w:rsidP="00F30EC9">
            <w:pPr>
              <w:rPr>
                <w:sz w:val="20"/>
                <w:szCs w:val="20"/>
                <w:highlight w:val="lightGray"/>
              </w:rPr>
            </w:pPr>
          </w:p>
          <w:p w14:paraId="60E3C4D0" w14:textId="77777777" w:rsidR="004F4153" w:rsidRPr="00863914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 xml:space="preserve">€    + omschrijving werkzaamheden uitgevoerd door </w:t>
            </w:r>
            <w:proofErr w:type="spellStart"/>
            <w:r w:rsidRPr="00863914">
              <w:rPr>
                <w:sz w:val="20"/>
                <w:szCs w:val="20"/>
                <w:highlight w:val="lightGray"/>
              </w:rPr>
              <w:t>combinant</w:t>
            </w:r>
            <w:proofErr w:type="spellEnd"/>
            <w:r w:rsidRPr="00863914">
              <w:rPr>
                <w:sz w:val="20"/>
                <w:szCs w:val="20"/>
                <w:highlight w:val="lightGray"/>
              </w:rPr>
              <w:t>(en)</w:t>
            </w:r>
          </w:p>
          <w:p w14:paraId="1D0259FF" w14:textId="77777777" w:rsidR="004F4153" w:rsidRPr="00863914" w:rsidRDefault="004F4153" w:rsidP="00F30EC9">
            <w:pPr>
              <w:rPr>
                <w:sz w:val="20"/>
                <w:szCs w:val="20"/>
                <w:highlight w:val="lightGray"/>
              </w:rPr>
            </w:pPr>
          </w:p>
          <w:p w14:paraId="7E435DD4" w14:textId="77777777" w:rsidR="004F4153" w:rsidRPr="00863914" w:rsidRDefault="004F4153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€    + omschrijving uitgevoerd door onderaannemers</w:t>
            </w:r>
          </w:p>
        </w:tc>
      </w:tr>
    </w:tbl>
    <w:p w14:paraId="136B25EF" w14:textId="2F11E2B8" w:rsidR="00FF5DBA" w:rsidRPr="00863914" w:rsidRDefault="00FF5DBA" w:rsidP="00FF5DBA">
      <w:pPr>
        <w:pStyle w:val="Kop2"/>
        <w:rPr>
          <w:sz w:val="20"/>
          <w:szCs w:val="20"/>
        </w:rPr>
      </w:pPr>
      <w:r w:rsidRPr="00863914">
        <w:rPr>
          <w:sz w:val="20"/>
          <w:szCs w:val="20"/>
        </w:rPr>
        <w:t>Selectiecriterium 4 : Advies en ontwerpwerkzaamheden ten behoeve van een Snelweg</w:t>
      </w:r>
    </w:p>
    <w:p w14:paraId="109AFA66" w14:textId="77777777" w:rsidR="00FF5DBA" w:rsidRPr="00863914" w:rsidRDefault="00FF5DBA" w:rsidP="00FF5DBA">
      <w:pPr>
        <w:rPr>
          <w:sz w:val="20"/>
          <w:szCs w:val="20"/>
        </w:rPr>
      </w:pP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1"/>
        <w:gridCol w:w="4632"/>
      </w:tblGrid>
      <w:tr w:rsidR="00FF5DBA" w:rsidRPr="00863914" w14:paraId="3DE5B984" w14:textId="77777777" w:rsidTr="00F55DF3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A27A" w14:textId="77777777" w:rsidR="00FF5DBA" w:rsidRPr="00863914" w:rsidRDefault="00FF5DBA" w:rsidP="00F30EC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0167" w14:textId="70E5D036" w:rsidR="00FF5DBA" w:rsidRPr="00863914" w:rsidRDefault="001C4291" w:rsidP="00F30EC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Referentieopdracht</w:t>
            </w:r>
            <w:r w:rsidR="00FF5DBA" w:rsidRPr="00863914">
              <w:rPr>
                <w:b/>
                <w:bCs/>
                <w:sz w:val="20"/>
                <w:szCs w:val="20"/>
              </w:rPr>
              <w:t xml:space="preserve"> </w:t>
            </w:r>
            <w:r w:rsidR="00863914" w:rsidRPr="00863914">
              <w:rPr>
                <w:b/>
                <w:bCs/>
                <w:sz w:val="20"/>
                <w:szCs w:val="20"/>
              </w:rPr>
              <w:t>05</w:t>
            </w:r>
          </w:p>
        </w:tc>
      </w:tr>
      <w:tr w:rsidR="00FF5DBA" w:rsidRPr="00863914" w14:paraId="4F6DCE69" w14:textId="77777777" w:rsidTr="00F55DF3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C26A" w14:textId="77777777" w:rsidR="00FF5DBA" w:rsidRPr="00863914" w:rsidRDefault="00FF5DBA" w:rsidP="00F30EC9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1E99" w14:textId="1234758E" w:rsidR="00FF5DBA" w:rsidRPr="00863914" w:rsidRDefault="00FF5DBA" w:rsidP="00F30EC9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 xml:space="preserve">Nummer </w:t>
            </w:r>
            <w:r w:rsidR="001C4291">
              <w:rPr>
                <w:sz w:val="20"/>
                <w:szCs w:val="20"/>
              </w:rPr>
              <w:t>referentieopdracht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58F8F00" w14:textId="77777777" w:rsidR="00FF5DBA" w:rsidRPr="00863914" w:rsidRDefault="00FF5DBA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Nr.</w:t>
            </w:r>
          </w:p>
        </w:tc>
      </w:tr>
      <w:tr w:rsidR="00FF5DBA" w:rsidRPr="00863914" w14:paraId="5FF4B5F9" w14:textId="77777777" w:rsidTr="00F55DF3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8310" w14:textId="77777777" w:rsidR="00FF5DBA" w:rsidRPr="00863914" w:rsidRDefault="00FF5DBA" w:rsidP="00F30EC9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CC63" w14:textId="55ACBBC8" w:rsidR="00FF5DBA" w:rsidRPr="00863914" w:rsidRDefault="001C4291" w:rsidP="00F30E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Referentieopdracht</w:t>
            </w:r>
            <w:r w:rsidR="00FF5DBA" w:rsidRPr="00863914">
              <w:rPr>
                <w:sz w:val="20"/>
                <w:szCs w:val="20"/>
              </w:rPr>
              <w:t xml:space="preserve"> (naam)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9D1C80E" w14:textId="77777777" w:rsidR="00FF5DBA" w:rsidRPr="00863914" w:rsidRDefault="00FF5DBA" w:rsidP="00F30EC9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Naam project</w:t>
            </w:r>
          </w:p>
        </w:tc>
      </w:tr>
      <w:tr w:rsidR="00F55DF3" w:rsidRPr="00863914" w14:paraId="2FCD3CC1" w14:textId="77777777" w:rsidTr="00F55DF3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EB3F" w14:textId="77777777" w:rsidR="00F55DF3" w:rsidRPr="00863914" w:rsidRDefault="00F55DF3" w:rsidP="00F55DF3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A933" w14:textId="2A34F18E" w:rsidR="00F55DF3" w:rsidRDefault="00F55DF3" w:rsidP="00F55DF3">
            <w:pPr>
              <w:rPr>
                <w:sz w:val="20"/>
                <w:szCs w:val="20"/>
              </w:rPr>
            </w:pPr>
            <w:r w:rsidRPr="008E21A6">
              <w:rPr>
                <w:sz w:val="20"/>
                <w:szCs w:val="20"/>
              </w:rPr>
              <w:t>Referentie heeft betrekking op: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523F725" w14:textId="3EF9FE80" w:rsidR="00F55DF3" w:rsidRPr="00863914" w:rsidRDefault="00D96429" w:rsidP="00F55DF3">
            <w:pPr>
              <w:rPr>
                <w:sz w:val="20"/>
                <w:szCs w:val="20"/>
                <w:highlight w:val="lightGray"/>
              </w:rPr>
            </w:pPr>
            <w:sdt>
              <w:sdtPr>
                <w:rPr>
                  <w:sz w:val="20"/>
                  <w:szCs w:val="20"/>
                </w:rPr>
                <w:id w:val="-107277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DF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5DF3" w:rsidRPr="008E21A6">
              <w:rPr>
                <w:sz w:val="20"/>
                <w:szCs w:val="20"/>
              </w:rPr>
              <w:t xml:space="preserve">  </w:t>
            </w:r>
            <w:r w:rsidR="00F55DF3">
              <w:rPr>
                <w:sz w:val="20"/>
                <w:szCs w:val="20"/>
              </w:rPr>
              <w:t>Selectiecriterium 4</w:t>
            </w:r>
          </w:p>
        </w:tc>
      </w:tr>
      <w:tr w:rsidR="00F55DF3" w:rsidRPr="00863914" w14:paraId="4F8961B6" w14:textId="77777777" w:rsidTr="00F55DF3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F04A" w14:textId="77777777" w:rsidR="00F55DF3" w:rsidRPr="00863914" w:rsidRDefault="00F55DF3" w:rsidP="00F55DF3">
            <w:pPr>
              <w:rPr>
                <w:sz w:val="20"/>
                <w:szCs w:val="20"/>
              </w:rPr>
            </w:pP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00F5" w14:textId="77777777" w:rsidR="00F55DF3" w:rsidRPr="00863914" w:rsidRDefault="00F55DF3" w:rsidP="00F55DF3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Naam en adres opdrachtgever:</w:t>
            </w:r>
          </w:p>
        </w:tc>
      </w:tr>
      <w:tr w:rsidR="00F55DF3" w:rsidRPr="00863914" w14:paraId="66B94BF1" w14:textId="77777777" w:rsidTr="00F55DF3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717C" w14:textId="77777777" w:rsidR="00F55DF3" w:rsidRPr="00863914" w:rsidRDefault="00F55DF3" w:rsidP="00F55DF3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913E" w14:textId="77777777" w:rsidR="00F55DF3" w:rsidRPr="00863914" w:rsidRDefault="00F55DF3" w:rsidP="00F55DF3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Aanbesteder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48CC047" w14:textId="77777777" w:rsidR="00F55DF3" w:rsidRPr="00863914" w:rsidRDefault="00F55DF3" w:rsidP="00F55DF3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Naam opdrachtgever</w:t>
            </w:r>
          </w:p>
        </w:tc>
      </w:tr>
      <w:tr w:rsidR="00F55DF3" w:rsidRPr="00863914" w14:paraId="2C9C7D6F" w14:textId="77777777" w:rsidTr="00F55DF3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48D2" w14:textId="77777777" w:rsidR="00F55DF3" w:rsidRPr="00863914" w:rsidRDefault="00F55DF3" w:rsidP="00F55DF3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8C30" w14:textId="77777777" w:rsidR="00F55DF3" w:rsidRPr="00863914" w:rsidRDefault="00F55DF3" w:rsidP="00F55DF3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Contactpersoon bij de opdrachtgever: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A67D67E" w14:textId="77777777" w:rsidR="00F55DF3" w:rsidRPr="00863914" w:rsidRDefault="00F55DF3" w:rsidP="00F55DF3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Naam contactpersoon opdrachtgever</w:t>
            </w:r>
          </w:p>
        </w:tc>
      </w:tr>
      <w:tr w:rsidR="00F55DF3" w:rsidRPr="00863914" w14:paraId="799DC074" w14:textId="77777777" w:rsidTr="00F55DF3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E71D" w14:textId="77777777" w:rsidR="00F55DF3" w:rsidRPr="00863914" w:rsidRDefault="00F55DF3" w:rsidP="00F55DF3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0A92" w14:textId="77777777" w:rsidR="00F55DF3" w:rsidRPr="00863914" w:rsidRDefault="00F55DF3" w:rsidP="00F55DF3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Contactgegevens contactpersoon bij de opdrachtgever: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4D93E02" w14:textId="77777777" w:rsidR="00F55DF3" w:rsidRPr="00863914" w:rsidRDefault="00F55DF3" w:rsidP="00F55DF3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Telefoonnummer:</w:t>
            </w:r>
          </w:p>
          <w:p w14:paraId="0D2CAAB2" w14:textId="77777777" w:rsidR="00F55DF3" w:rsidRPr="00863914" w:rsidRDefault="00F55DF3" w:rsidP="00F55DF3">
            <w:pPr>
              <w:rPr>
                <w:sz w:val="20"/>
                <w:szCs w:val="20"/>
                <w:highlight w:val="lightGray"/>
              </w:rPr>
            </w:pPr>
          </w:p>
          <w:p w14:paraId="059D2B96" w14:textId="77777777" w:rsidR="00F55DF3" w:rsidRPr="00863914" w:rsidRDefault="00F55DF3" w:rsidP="00F55DF3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E-mail adres:</w:t>
            </w:r>
          </w:p>
        </w:tc>
      </w:tr>
      <w:tr w:rsidR="00F55DF3" w:rsidRPr="00863914" w14:paraId="68068A73" w14:textId="77777777" w:rsidTr="00F55DF3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0D5D" w14:textId="77777777" w:rsidR="00F55DF3" w:rsidRPr="00863914" w:rsidRDefault="00F55DF3" w:rsidP="00F55DF3">
            <w:pPr>
              <w:rPr>
                <w:sz w:val="20"/>
                <w:szCs w:val="20"/>
              </w:rPr>
            </w:pP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7FEE" w14:textId="249661A1" w:rsidR="00F55DF3" w:rsidRPr="00863914" w:rsidRDefault="00F55DF3" w:rsidP="00F55DF3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 xml:space="preserve">Nadere informatie </w:t>
            </w:r>
            <w:r>
              <w:rPr>
                <w:sz w:val="20"/>
                <w:szCs w:val="20"/>
              </w:rPr>
              <w:t>referentieopdracht</w:t>
            </w:r>
          </w:p>
        </w:tc>
      </w:tr>
      <w:tr w:rsidR="00F55DF3" w:rsidRPr="00863914" w14:paraId="0B4EFA80" w14:textId="77777777" w:rsidTr="00F55DF3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586F" w14:textId="77777777" w:rsidR="00F55DF3" w:rsidRPr="00863914" w:rsidRDefault="00F55DF3" w:rsidP="00F55DF3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816C" w14:textId="76A74BFA" w:rsidR="00F55DF3" w:rsidRPr="00863914" w:rsidRDefault="00F55DF3" w:rsidP="00F55DF3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Locatie van de snelweg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BB50A0B" w14:textId="7265554A" w:rsidR="00F55DF3" w:rsidRPr="00863914" w:rsidRDefault="00F55DF3" w:rsidP="00F55DF3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Locatiegegevens</w:t>
            </w:r>
          </w:p>
        </w:tc>
      </w:tr>
      <w:tr w:rsidR="00F55DF3" w:rsidRPr="00863914" w14:paraId="50725BAF" w14:textId="77777777" w:rsidTr="00F55DF3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C44F" w14:textId="77777777" w:rsidR="00F55DF3" w:rsidRPr="00863914" w:rsidRDefault="00F55DF3" w:rsidP="00F55DF3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F34C" w14:textId="77777777" w:rsidR="00F55DF3" w:rsidRPr="00863914" w:rsidRDefault="00F55DF3" w:rsidP="00F55DF3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Datum van de opdrachtverlening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9099A55" w14:textId="77777777" w:rsidR="00F55DF3" w:rsidRPr="00863914" w:rsidRDefault="00F55DF3" w:rsidP="00F55DF3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Datum</w:t>
            </w:r>
          </w:p>
        </w:tc>
      </w:tr>
      <w:tr w:rsidR="00F81FB7" w:rsidRPr="00863914" w14:paraId="4B92F77B" w14:textId="77777777" w:rsidTr="00F55DF3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DF22" w14:textId="77777777" w:rsidR="00F81FB7" w:rsidRPr="00863914" w:rsidRDefault="00F81FB7" w:rsidP="00F55DF3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042D" w14:textId="030407D9" w:rsidR="00F81FB7" w:rsidRPr="00863914" w:rsidRDefault="00F81FB7" w:rsidP="00F55D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Einddatum opdracht (indien van </w:t>
            </w:r>
            <w:proofErr w:type="spellStart"/>
            <w:r>
              <w:rPr>
                <w:sz w:val="20"/>
                <w:szCs w:val="20"/>
              </w:rPr>
              <w:t>toepssing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39D109B" w14:textId="3030E4AF" w:rsidR="00F81FB7" w:rsidRPr="00863914" w:rsidRDefault="00F81FB7" w:rsidP="00F55DF3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Datum</w:t>
            </w:r>
          </w:p>
        </w:tc>
      </w:tr>
      <w:tr w:rsidR="00F55DF3" w:rsidRPr="00863914" w14:paraId="063E5827" w14:textId="77777777" w:rsidTr="00F55DF3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3A3D" w14:textId="77777777" w:rsidR="00F55DF3" w:rsidRPr="00863914" w:rsidRDefault="00F55DF3" w:rsidP="00F55DF3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250E" w14:textId="77777777" w:rsidR="00F55DF3" w:rsidRPr="00863914" w:rsidRDefault="00F55DF3" w:rsidP="00F55DF3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Aannemingssom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4B95D54" w14:textId="77777777" w:rsidR="00F55DF3" w:rsidRPr="00863914" w:rsidRDefault="00F55DF3" w:rsidP="00F55DF3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€  (excl. BTW)</w:t>
            </w:r>
          </w:p>
        </w:tc>
      </w:tr>
      <w:tr w:rsidR="00F55DF3" w:rsidRPr="00863914" w14:paraId="4DE7240E" w14:textId="77777777" w:rsidTr="00F55DF3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94BB" w14:textId="77777777" w:rsidR="00F55DF3" w:rsidRPr="00863914" w:rsidRDefault="00F55DF3" w:rsidP="00F55DF3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8520" w14:textId="77777777" w:rsidR="00F55DF3" w:rsidRPr="00863914" w:rsidRDefault="00F55DF3" w:rsidP="00F55DF3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Gefactureerd bedrag (excl. BTW)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446097F" w14:textId="77777777" w:rsidR="00F55DF3" w:rsidRPr="00863914" w:rsidRDefault="00F55DF3" w:rsidP="00F55DF3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€  incl.  meer- en minderwerk en excl. BTW</w:t>
            </w:r>
          </w:p>
        </w:tc>
      </w:tr>
      <w:tr w:rsidR="00F55DF3" w:rsidRPr="00863914" w14:paraId="2D52711A" w14:textId="77777777" w:rsidTr="00F55DF3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5EFB89" w14:textId="77777777" w:rsidR="00F55DF3" w:rsidRPr="00863914" w:rsidRDefault="00F55DF3" w:rsidP="00F55DF3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E4976D" w14:textId="77777777" w:rsidR="00F55DF3" w:rsidRPr="00863914" w:rsidRDefault="00F55DF3" w:rsidP="00F55DF3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Contractvorm:</w:t>
            </w:r>
          </w:p>
          <w:p w14:paraId="49921693" w14:textId="77777777" w:rsidR="00F55DF3" w:rsidRPr="00863914" w:rsidRDefault="00F55DF3" w:rsidP="00F55DF3">
            <w:pPr>
              <w:rPr>
                <w:sz w:val="20"/>
                <w:szCs w:val="20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78E76A" w14:textId="7E39B4D9" w:rsidR="00F55DF3" w:rsidRPr="00863914" w:rsidRDefault="00F55DF3" w:rsidP="00F55DF3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(bijv. DNR)</w:t>
            </w:r>
          </w:p>
        </w:tc>
      </w:tr>
      <w:tr w:rsidR="00F55DF3" w:rsidRPr="00863914" w14:paraId="12E2A635" w14:textId="77777777" w:rsidTr="00F55DF3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C9B0A3" w14:textId="77777777" w:rsidR="00F55DF3" w:rsidRPr="00863914" w:rsidRDefault="00F55DF3" w:rsidP="00F55DF3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A8A2DEA" w14:textId="77777777" w:rsidR="00F55DF3" w:rsidRPr="00863914" w:rsidRDefault="00F55DF3" w:rsidP="00F55DF3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Uitgevoerd in samenwerkingsverband: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210358A" w14:textId="77777777" w:rsidR="00F55DF3" w:rsidRPr="00863914" w:rsidRDefault="00F55DF3" w:rsidP="00F55DF3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Ja / nee (indien ja: hieronder invullen)</w:t>
            </w:r>
          </w:p>
        </w:tc>
      </w:tr>
      <w:tr w:rsidR="00F55DF3" w:rsidRPr="00863914" w14:paraId="3A7035C5" w14:textId="77777777" w:rsidTr="00F55DF3">
        <w:trPr>
          <w:cantSplit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0F0623" w14:textId="77777777" w:rsidR="00F55DF3" w:rsidRPr="00863914" w:rsidRDefault="00F55DF3" w:rsidP="00F55DF3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76B401D" w14:textId="77777777" w:rsidR="00F55DF3" w:rsidRPr="00863914" w:rsidRDefault="00F55DF3" w:rsidP="00F55DF3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De namen van de overige participanten in het samenwerkingsverband</w:t>
            </w:r>
          </w:p>
        </w:tc>
        <w:tc>
          <w:tcPr>
            <w:tcW w:w="4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8875261" w14:textId="77777777" w:rsidR="00F55DF3" w:rsidRPr="00863914" w:rsidRDefault="00F55DF3" w:rsidP="00F55DF3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 xml:space="preserve">Namen </w:t>
            </w:r>
            <w:proofErr w:type="spellStart"/>
            <w:r w:rsidRPr="00863914">
              <w:rPr>
                <w:sz w:val="20"/>
                <w:szCs w:val="20"/>
                <w:highlight w:val="lightGray"/>
              </w:rPr>
              <w:t>combinanten</w:t>
            </w:r>
            <w:proofErr w:type="spellEnd"/>
            <w:r w:rsidRPr="00863914">
              <w:rPr>
                <w:sz w:val="20"/>
                <w:szCs w:val="20"/>
                <w:highlight w:val="lightGray"/>
              </w:rPr>
              <w:t xml:space="preserve"> en onderaannemers</w:t>
            </w:r>
          </w:p>
        </w:tc>
      </w:tr>
      <w:tr w:rsidR="00F55DF3" w:rsidRPr="00863914" w14:paraId="297F1152" w14:textId="77777777" w:rsidTr="00F55DF3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CB9AEF" w14:textId="77777777" w:rsidR="00F55DF3" w:rsidRPr="00863914" w:rsidRDefault="00F55DF3" w:rsidP="00F55DF3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632F201" w14:textId="77777777" w:rsidR="00F55DF3" w:rsidRDefault="00F55DF3" w:rsidP="00F55DF3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Omschrijving van de werkzaamheden dat binnen het referentiewerk is verricht door de gegadigde.</w:t>
            </w:r>
          </w:p>
          <w:p w14:paraId="48297F86" w14:textId="77777777" w:rsidR="00F55DF3" w:rsidRDefault="00F55DF3" w:rsidP="00F55DF3">
            <w:pPr>
              <w:rPr>
                <w:sz w:val="20"/>
                <w:szCs w:val="20"/>
              </w:rPr>
            </w:pPr>
          </w:p>
          <w:p w14:paraId="0703B0E6" w14:textId="2B3257B6" w:rsidR="00F55DF3" w:rsidRPr="00863914" w:rsidRDefault="00F55DF3" w:rsidP="00F55D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Hierin </w:t>
            </w:r>
            <w:r w:rsidRPr="000C024B">
              <w:rPr>
                <w:sz w:val="20"/>
                <w:szCs w:val="20"/>
              </w:rPr>
              <w:t>dient gegadigde te onderbouwen hoe de referentieopdracht voldoet aan de in paragraaf 5.</w:t>
            </w:r>
            <w:r>
              <w:rPr>
                <w:sz w:val="20"/>
                <w:szCs w:val="20"/>
              </w:rPr>
              <w:t>4</w:t>
            </w:r>
            <w:r w:rsidRPr="000C024B">
              <w:rPr>
                <w:sz w:val="20"/>
                <w:szCs w:val="20"/>
              </w:rPr>
              <w:t xml:space="preserve"> van de Selectieleidraad opgenomen eisen hiervoor beschreven eisen.</w:t>
            </w:r>
          </w:p>
        </w:tc>
        <w:tc>
          <w:tcPr>
            <w:tcW w:w="4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3A61496" w14:textId="6B0E1F90" w:rsidR="00F55DF3" w:rsidRPr="00863914" w:rsidRDefault="00F55DF3" w:rsidP="00F55DF3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Omschrijving van de werkzaamheden &lt;eventueel aangevuld met projectbladen</w:t>
            </w:r>
            <w:r w:rsidR="0020576E">
              <w:rPr>
                <w:sz w:val="20"/>
                <w:szCs w:val="20"/>
                <w:highlight w:val="lightGray"/>
              </w:rPr>
              <w:t>.</w:t>
            </w:r>
          </w:p>
          <w:p w14:paraId="05709EB4" w14:textId="77777777" w:rsidR="00F55DF3" w:rsidRPr="00863914" w:rsidRDefault="00F55DF3" w:rsidP="00F55DF3">
            <w:pPr>
              <w:rPr>
                <w:sz w:val="20"/>
                <w:szCs w:val="20"/>
                <w:highlight w:val="lightGray"/>
              </w:rPr>
            </w:pPr>
          </w:p>
          <w:p w14:paraId="4C851B8F" w14:textId="6B00D10C" w:rsidR="00F55DF3" w:rsidRPr="00863914" w:rsidRDefault="00F55DF3" w:rsidP="00F55DF3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 xml:space="preserve">Extra aandacht voor de richtlijnen voor autosnelwegen van </w:t>
            </w:r>
            <w:proofErr w:type="spellStart"/>
            <w:r w:rsidRPr="00863914">
              <w:rPr>
                <w:sz w:val="20"/>
                <w:szCs w:val="20"/>
                <w:highlight w:val="lightGray"/>
              </w:rPr>
              <w:t>rijkswaterstaat</w:t>
            </w:r>
            <w:proofErr w:type="spellEnd"/>
          </w:p>
        </w:tc>
      </w:tr>
      <w:tr w:rsidR="00F55DF3" w:rsidRPr="00863914" w14:paraId="20356C1D" w14:textId="77777777" w:rsidTr="00F55DF3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3E80" w14:textId="77777777" w:rsidR="00F55DF3" w:rsidRPr="00863914" w:rsidRDefault="00F55DF3" w:rsidP="00F55DF3">
            <w:pPr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6175" w14:textId="77777777" w:rsidR="00F55DF3" w:rsidRPr="00863914" w:rsidRDefault="00F55DF3" w:rsidP="00F55DF3">
            <w:pPr>
              <w:rPr>
                <w:sz w:val="20"/>
                <w:szCs w:val="20"/>
              </w:rPr>
            </w:pPr>
            <w:r w:rsidRPr="00863914">
              <w:rPr>
                <w:sz w:val="20"/>
                <w:szCs w:val="20"/>
              </w:rPr>
              <w:t>Omvang van de werkzaamheden die door de gegadigde en de andere deelnemers in het  samenwerkingsverband zijn verricht.</w:t>
            </w:r>
          </w:p>
        </w:tc>
        <w:tc>
          <w:tcPr>
            <w:tcW w:w="4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F319EBE" w14:textId="77777777" w:rsidR="00F55DF3" w:rsidRPr="00863914" w:rsidRDefault="00F55DF3" w:rsidP="00F55DF3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€    van de werkzaamheden uitgevoerd door gegadigde</w:t>
            </w:r>
          </w:p>
          <w:p w14:paraId="6DA3C5AC" w14:textId="77777777" w:rsidR="00F55DF3" w:rsidRPr="00863914" w:rsidRDefault="00F55DF3" w:rsidP="00F55DF3">
            <w:pPr>
              <w:rPr>
                <w:sz w:val="20"/>
                <w:szCs w:val="20"/>
                <w:highlight w:val="lightGray"/>
              </w:rPr>
            </w:pPr>
          </w:p>
          <w:p w14:paraId="3EE351D8" w14:textId="77777777" w:rsidR="00F55DF3" w:rsidRPr="00863914" w:rsidRDefault="00F55DF3" w:rsidP="00F55DF3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 xml:space="preserve">€    + omschrijving werkzaamheden uitgevoerd door </w:t>
            </w:r>
            <w:proofErr w:type="spellStart"/>
            <w:r w:rsidRPr="00863914">
              <w:rPr>
                <w:sz w:val="20"/>
                <w:szCs w:val="20"/>
                <w:highlight w:val="lightGray"/>
              </w:rPr>
              <w:t>combinant</w:t>
            </w:r>
            <w:proofErr w:type="spellEnd"/>
            <w:r w:rsidRPr="00863914">
              <w:rPr>
                <w:sz w:val="20"/>
                <w:szCs w:val="20"/>
                <w:highlight w:val="lightGray"/>
              </w:rPr>
              <w:t>(en)</w:t>
            </w:r>
          </w:p>
          <w:p w14:paraId="31C796C6" w14:textId="77777777" w:rsidR="00F55DF3" w:rsidRPr="00863914" w:rsidRDefault="00F55DF3" w:rsidP="00F55DF3">
            <w:pPr>
              <w:rPr>
                <w:sz w:val="20"/>
                <w:szCs w:val="20"/>
                <w:highlight w:val="lightGray"/>
              </w:rPr>
            </w:pPr>
          </w:p>
          <w:p w14:paraId="50EFF276" w14:textId="77777777" w:rsidR="00F55DF3" w:rsidRPr="00863914" w:rsidRDefault="00F55DF3" w:rsidP="00F55DF3">
            <w:pPr>
              <w:rPr>
                <w:sz w:val="20"/>
                <w:szCs w:val="20"/>
                <w:highlight w:val="lightGray"/>
              </w:rPr>
            </w:pPr>
            <w:r w:rsidRPr="00863914">
              <w:rPr>
                <w:sz w:val="20"/>
                <w:szCs w:val="20"/>
                <w:highlight w:val="lightGray"/>
              </w:rPr>
              <w:t>€    + omschrijving uitgevoerd door onderaannemers</w:t>
            </w:r>
          </w:p>
        </w:tc>
      </w:tr>
    </w:tbl>
    <w:p w14:paraId="7FEB925F" w14:textId="77777777" w:rsidR="004F4153" w:rsidRPr="00863914" w:rsidRDefault="004F4153" w:rsidP="004F4153">
      <w:pPr>
        <w:rPr>
          <w:sz w:val="20"/>
          <w:szCs w:val="20"/>
        </w:rPr>
      </w:pPr>
    </w:p>
    <w:p w14:paraId="226E2E3E" w14:textId="79A19E4D" w:rsidR="000B46D8" w:rsidRPr="00863914" w:rsidRDefault="000B46D8">
      <w:pPr>
        <w:rPr>
          <w:sz w:val="20"/>
          <w:szCs w:val="20"/>
        </w:rPr>
      </w:pPr>
    </w:p>
    <w:sectPr w:rsidR="000B46D8" w:rsidRPr="00863914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B1918"/>
    <w:multiLevelType w:val="hybridMultilevel"/>
    <w:tmpl w:val="0E7CF44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91C6B02"/>
    <w:multiLevelType w:val="hybridMultilevel"/>
    <w:tmpl w:val="E93AD7C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05814705">
    <w:abstractNumId w:val="1"/>
  </w:num>
  <w:num w:numId="2" w16cid:durableId="1711765258">
    <w:abstractNumId w:val="5"/>
  </w:num>
  <w:num w:numId="3" w16cid:durableId="1573275816">
    <w:abstractNumId w:val="9"/>
  </w:num>
  <w:num w:numId="4" w16cid:durableId="1204754757">
    <w:abstractNumId w:val="8"/>
  </w:num>
  <w:num w:numId="5" w16cid:durableId="293026594">
    <w:abstractNumId w:val="1"/>
  </w:num>
  <w:num w:numId="6" w16cid:durableId="1359433433">
    <w:abstractNumId w:val="4"/>
  </w:num>
  <w:num w:numId="7" w16cid:durableId="769810589">
    <w:abstractNumId w:val="7"/>
  </w:num>
  <w:num w:numId="8" w16cid:durableId="471602379">
    <w:abstractNumId w:val="6"/>
  </w:num>
  <w:num w:numId="9" w16cid:durableId="1621230367">
    <w:abstractNumId w:val="9"/>
  </w:num>
  <w:num w:numId="10" w16cid:durableId="2141337941">
    <w:abstractNumId w:val="8"/>
  </w:num>
  <w:num w:numId="11" w16cid:durableId="2132749746">
    <w:abstractNumId w:val="8"/>
  </w:num>
  <w:num w:numId="12" w16cid:durableId="1710181733">
    <w:abstractNumId w:val="8"/>
  </w:num>
  <w:num w:numId="13" w16cid:durableId="2053260191">
    <w:abstractNumId w:val="8"/>
  </w:num>
  <w:num w:numId="14" w16cid:durableId="125321678">
    <w:abstractNumId w:val="8"/>
  </w:num>
  <w:num w:numId="15" w16cid:durableId="618992930">
    <w:abstractNumId w:val="8"/>
  </w:num>
  <w:num w:numId="16" w16cid:durableId="1190333180">
    <w:abstractNumId w:val="8"/>
  </w:num>
  <w:num w:numId="17" w16cid:durableId="469977633">
    <w:abstractNumId w:val="8"/>
  </w:num>
  <w:num w:numId="18" w16cid:durableId="709838413">
    <w:abstractNumId w:val="8"/>
  </w:num>
  <w:num w:numId="19" w16cid:durableId="760761625">
    <w:abstractNumId w:val="6"/>
  </w:num>
  <w:num w:numId="20" w16cid:durableId="1191838936">
    <w:abstractNumId w:val="9"/>
  </w:num>
  <w:num w:numId="21" w16cid:durableId="1610088917">
    <w:abstractNumId w:val="1"/>
  </w:num>
  <w:num w:numId="22" w16cid:durableId="279188941">
    <w:abstractNumId w:val="4"/>
  </w:num>
  <w:num w:numId="23" w16cid:durableId="533887796">
    <w:abstractNumId w:val="7"/>
  </w:num>
  <w:num w:numId="24" w16cid:durableId="2138254972">
    <w:abstractNumId w:val="1"/>
  </w:num>
  <w:num w:numId="25" w16cid:durableId="2029092570">
    <w:abstractNumId w:val="1"/>
  </w:num>
  <w:num w:numId="26" w16cid:durableId="1510947839">
    <w:abstractNumId w:val="1"/>
  </w:num>
  <w:num w:numId="27" w16cid:durableId="289951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75770560">
    <w:abstractNumId w:val="0"/>
  </w:num>
  <w:num w:numId="29" w16cid:durableId="6561861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B46D8"/>
    <w:rsid w:val="000C024B"/>
    <w:rsid w:val="000E1486"/>
    <w:rsid w:val="00177A29"/>
    <w:rsid w:val="001B0A7B"/>
    <w:rsid w:val="001B7C03"/>
    <w:rsid w:val="001C4291"/>
    <w:rsid w:val="0020576E"/>
    <w:rsid w:val="00231E80"/>
    <w:rsid w:val="00274E87"/>
    <w:rsid w:val="00277595"/>
    <w:rsid w:val="0029535E"/>
    <w:rsid w:val="002B5524"/>
    <w:rsid w:val="002D53A9"/>
    <w:rsid w:val="002D7B43"/>
    <w:rsid w:val="002F7ECB"/>
    <w:rsid w:val="003030E1"/>
    <w:rsid w:val="00326ACB"/>
    <w:rsid w:val="0035249C"/>
    <w:rsid w:val="00396317"/>
    <w:rsid w:val="003B3222"/>
    <w:rsid w:val="003B4D3A"/>
    <w:rsid w:val="003F40B3"/>
    <w:rsid w:val="00423121"/>
    <w:rsid w:val="00424DED"/>
    <w:rsid w:val="00450451"/>
    <w:rsid w:val="00477523"/>
    <w:rsid w:val="00482A4F"/>
    <w:rsid w:val="004A3603"/>
    <w:rsid w:val="004D611C"/>
    <w:rsid w:val="004E2006"/>
    <w:rsid w:val="004F4153"/>
    <w:rsid w:val="005069BA"/>
    <w:rsid w:val="00527398"/>
    <w:rsid w:val="00583EA0"/>
    <w:rsid w:val="00613868"/>
    <w:rsid w:val="00632123"/>
    <w:rsid w:val="00674908"/>
    <w:rsid w:val="006C08AA"/>
    <w:rsid w:val="00717E08"/>
    <w:rsid w:val="007671EF"/>
    <w:rsid w:val="00797AB1"/>
    <w:rsid w:val="008104C5"/>
    <w:rsid w:val="00826747"/>
    <w:rsid w:val="008402D9"/>
    <w:rsid w:val="00863914"/>
    <w:rsid w:val="008640C5"/>
    <w:rsid w:val="008A27DB"/>
    <w:rsid w:val="008D5BE2"/>
    <w:rsid w:val="008E21A6"/>
    <w:rsid w:val="009043AF"/>
    <w:rsid w:val="009175F9"/>
    <w:rsid w:val="0091785F"/>
    <w:rsid w:val="00922DFF"/>
    <w:rsid w:val="00945B76"/>
    <w:rsid w:val="009761CF"/>
    <w:rsid w:val="009B0D92"/>
    <w:rsid w:val="009C0476"/>
    <w:rsid w:val="00A03098"/>
    <w:rsid w:val="00A3732E"/>
    <w:rsid w:val="00A4287B"/>
    <w:rsid w:val="00A53085"/>
    <w:rsid w:val="00AC0EE6"/>
    <w:rsid w:val="00B37773"/>
    <w:rsid w:val="00B412D5"/>
    <w:rsid w:val="00B852BD"/>
    <w:rsid w:val="00BA7F24"/>
    <w:rsid w:val="00BD0C39"/>
    <w:rsid w:val="00CA7F15"/>
    <w:rsid w:val="00CE0BE6"/>
    <w:rsid w:val="00D274A8"/>
    <w:rsid w:val="00D3360B"/>
    <w:rsid w:val="00D73FE1"/>
    <w:rsid w:val="00E15E33"/>
    <w:rsid w:val="00E36F49"/>
    <w:rsid w:val="00EB1492"/>
    <w:rsid w:val="00F11CDE"/>
    <w:rsid w:val="00F12F0D"/>
    <w:rsid w:val="00F16E1D"/>
    <w:rsid w:val="00F55DF3"/>
    <w:rsid w:val="00F60761"/>
    <w:rsid w:val="00F81FB7"/>
    <w:rsid w:val="00FA3888"/>
    <w:rsid w:val="00FD2F4E"/>
    <w:rsid w:val="00FD7AE1"/>
    <w:rsid w:val="00FE2507"/>
    <w:rsid w:val="00FF13F6"/>
    <w:rsid w:val="00FF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BD0CDE"/>
  <w15:docId w15:val="{B2BB78B1-2D2A-4814-B77A-118996851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Lijstalinea">
    <w:name w:val="List Paragraph"/>
    <w:basedOn w:val="Standaard"/>
    <w:uiPriority w:val="34"/>
    <w:rsid w:val="00FF5DBA"/>
    <w:pPr>
      <w:ind w:left="720"/>
      <w:contextualSpacing/>
    </w:pPr>
  </w:style>
  <w:style w:type="character" w:styleId="Verwijzingopmerking">
    <w:name w:val="annotation reference"/>
    <w:basedOn w:val="Standaardalinea-lettertype"/>
    <w:rsid w:val="0082674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82674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826747"/>
    <w:rPr>
      <w:rFonts w:eastAsia="Calibri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82674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826747"/>
    <w:rPr>
      <w:rFonts w:eastAsia="Calibri"/>
      <w:b/>
      <w:bCs/>
      <w:sz w:val="20"/>
      <w:szCs w:val="20"/>
      <w:lang w:eastAsia="en-US"/>
    </w:rPr>
  </w:style>
  <w:style w:type="paragraph" w:styleId="Revisie">
    <w:name w:val="Revision"/>
    <w:hidden/>
    <w:uiPriority w:val="99"/>
    <w:semiHidden/>
    <w:rsid w:val="00826747"/>
    <w:pPr>
      <w:spacing w:line="240" w:lineRule="auto"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document" ma:contentTypeID="0x010100E552377A6A4EB74D8A48D489A47CDC9800FBAE717FF592504EAF1BCD616D7CE06C" ma:contentTypeVersion="32" ma:contentTypeDescription="" ma:contentTypeScope="" ma:versionID="a6a7e0acd851853d49daf9f424ca826f">
  <xsd:schema xmlns:xsd="http://www.w3.org/2001/XMLSchema" xmlns:xs="http://www.w3.org/2001/XMLSchema" xmlns:p="http://schemas.microsoft.com/office/2006/metadata/properties" xmlns:ns2="451ceeed-c77b-4a37-aea6-85893f5a9fb4" xmlns:ns3="198de842-6cf3-4666-8676-2910a97db635" xmlns:ns4="20309f31-ee56-40c1-a52b-8dd7248e09d7" targetNamespace="http://schemas.microsoft.com/office/2006/metadata/properties" ma:root="true" ma:fieldsID="c239a6872a6d019babaac6e74c365683" ns2:_="" ns3:_="" ns4:_="">
    <xsd:import namespace="451ceeed-c77b-4a37-aea6-85893f5a9fb4"/>
    <xsd:import namespace="198de842-6cf3-4666-8676-2910a97db635"/>
    <xsd:import namespace="20309f31-ee56-40c1-a52b-8dd7248e09d7"/>
    <xsd:element name="properties">
      <xsd:complexType>
        <xsd:sequence>
          <xsd:element name="documentManagement">
            <xsd:complexType>
              <xsd:all>
                <xsd:element ref="ns2:IPM" minOccurs="0"/>
                <xsd:element ref="ns2:Documentstatus" minOccurs="0"/>
                <xsd:element ref="ns2:Overdrachtsdocument" minOccurs="0"/>
                <xsd:element ref="ns2:Documentdatum" minOccurs="0"/>
                <xsd:element ref="ns3:Trefwoord" minOccurs="0"/>
                <xsd:element ref="ns3:Documentcategorie" minOccurs="0"/>
                <xsd:element ref="ns3:af63c0d569da4c4195106b7560ee7a8c" minOccurs="0"/>
                <xsd:element ref="ns2:TaxCatchAll" minOccurs="0"/>
                <xsd:element ref="ns2:TaxCatchAllLabel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3:SharedWithUsers" minOccurs="0"/>
                <xsd:element ref="ns3:SharedWithDetails" minOccurs="0"/>
                <xsd:element ref="ns4:MediaServiceSearchProperties" minOccurs="0"/>
                <xsd:element ref="ns4:lcf76f155ced4ddcb4097134ff3c332f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LengthInSeconds" minOccurs="0"/>
                <xsd:element ref="ns4:PBIfase" minOccurs="0"/>
                <xsd:element ref="ns4:WBScode" minOccurs="0"/>
                <xsd:element ref="ns4:MediaServiceBillingMetadata" minOccurs="0"/>
                <xsd:element ref="ns3:_dlc_DocId" minOccurs="0"/>
                <xsd:element ref="ns3:_dlc_DocIdUrl" minOccurs="0"/>
                <xsd:element ref="ns3:_dlc_DocIdPersistId" minOccurs="0"/>
                <xsd:element ref="ns4:Document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IPM" ma:index="2" nillable="true" ma:displayName="IPM" ma:default="" ma:format="Dropdown" ma:hidden="true" ma:internalName="IPM" ma:readOnly="false">
      <xsd:simpleType>
        <xsd:restriction base="dms:Choice">
          <xsd:enumeration value="PM - Projectmanagement"/>
          <xsd:enumeration value="PB - Projectbeheersing"/>
          <xsd:enumeration value="OM - Omgevingsmanagement"/>
          <xsd:enumeration value="TM - Technisch management"/>
          <xsd:enumeration value="CM - Contractmanagement"/>
        </xsd:restriction>
      </xsd:simpleType>
    </xsd:element>
    <xsd:element name="Documentstatus" ma:index="4" nillable="true" ma:displayName="Documentstatus" ma:default="1 Concept" ma:description="Registreert de status van het document, bijvoorbeeld “1 Concept” of “2 Definitief”." ma:format="Dropdown" ma:internalName="Documentstatus">
      <xsd:simpleType>
        <xsd:restriction base="dms:Choice">
          <xsd:enumeration value="0 In bewerking"/>
          <xsd:enumeration value="1 Concept"/>
          <xsd:enumeration value="2 Definitief"/>
          <xsd:enumeration value="3 Vastgesteld door project"/>
          <xsd:enumeration value="4 Ambtelijk vastgesteld"/>
          <xsd:enumeration value="5 Bestuurlijk vastgesteld"/>
          <xsd:enumeration value="6 Vervallen"/>
        </xsd:restriction>
      </xsd:simpleType>
    </xsd:element>
    <xsd:element name="Overdrachtsdocument" ma:index="5" nillable="true" ma:displayName="Overdrachtsdocument" ma:default="-" ma:format="Dropdown" ma:internalName="Overdrachtsdocument">
      <xsd:simpleType>
        <xsd:restriction base="dms:Choice">
          <xsd:enumeration value="-"/>
          <xsd:enumeration value="Ja"/>
        </xsd:restriction>
      </xsd:simpleType>
    </xsd:element>
    <xsd:element name="Documentdatum" ma:index="6" nillable="true" ma:displayName="Documentdatum" ma:default="[today]" ma:description="Datum die relevant is voor het document (bijvoorbeeld de ondertekenings- of vaststellingsdatum).&#10;" ma:format="DateOnly" ma:internalName="Documentdatum">
      <xsd:simpleType>
        <xsd:restriction base="dms:DateTime"/>
      </xsd:simpleType>
    </xsd:element>
    <xsd:element name="TaxCatchAll" ma:index="13" nillable="true" ma:displayName="Taxonomy Catch All Column" ma:hidden="true" ma:list="{4bccaf92-c322-44f7-a659-f2be364d56cc}" ma:internalName="TaxCatchAll" ma:showField="CatchAllData" ma:web="198de842-6cf3-4666-8676-2910a97db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4bccaf92-c322-44f7-a659-f2be364d56cc}" ma:internalName="TaxCatchAllLabel" ma:readOnly="true" ma:showField="CatchAllDataLabel" ma:web="198de842-6cf3-4666-8676-2910a97db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8de842-6cf3-4666-8676-2910a97db635" elementFormDefault="qualified">
    <xsd:import namespace="http://schemas.microsoft.com/office/2006/documentManagement/types"/>
    <xsd:import namespace="http://schemas.microsoft.com/office/infopath/2007/PartnerControls"/>
    <xsd:element name="Trefwoord" ma:index="7" nillable="true" ma:displayName="Onderwerp/Thema" ma:description="Hiermee leg je het onderwerp of de inhoudelijke focus van het document vast." ma:list="{6d5e54c2-cccb-4a86-a558-b8a28e48a8c4}" ma:internalName="Trefwoord" ma:showField="Title" ma:web="198de842-6cf3-4666-8676-2910a97db635">
      <xsd:simpleType>
        <xsd:restriction base="dms:Lookup"/>
      </xsd:simpleType>
    </xsd:element>
    <xsd:element name="Documentcategorie" ma:index="8" nillable="true" ma:displayName="Documentcategorie" ma:hidden="true" ma:list="{b02a4d0d-7a37-4661-8315-48978eddba2c}" ma:internalName="Documentcategorie" ma:readOnly="false" ma:showField="Title" ma:web="198de842-6cf3-4666-8676-2910a97db635">
      <xsd:simpleType>
        <xsd:restriction base="dms:Lookup"/>
      </xsd:simpleType>
    </xsd:element>
    <xsd:element name="af63c0d569da4c4195106b7560ee7a8c" ma:index="12" nillable="true" ma:taxonomy="true" ma:internalName="af63c0d569da4c4195106b7560ee7a8c" ma:taxonomyFieldName="WBS" ma:displayName="WBS" ma:default="" ma:fieldId="{af63c0d5-69da-4c41-9510-6b7560ee7a8c}" ma:sspId="3676cea4-3086-4dea-a929-70cf350c881a" ma:termSetId="7aeefc55-27b0-4df1-b5ca-9c5224cf8214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35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3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09f31-ee56-40c1-a52b-8dd7248e09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PBIfase" ma:index="32" nillable="true" ma:displayName="PBI fase" ma:decimals="0" ma:format="Dropdown" ma:indexed="true" ma:internalName="PBIfase" ma:percentage="FALSE">
      <xsd:simpleType>
        <xsd:restriction base="dms:Number"/>
      </xsd:simpleType>
    </xsd:element>
    <xsd:element name="WBScode" ma:index="33" nillable="true" ma:displayName="WBS code" ma:format="Dropdown" ma:internalName="WBScode" ma:percentage="FALSE">
      <xsd:simpleType>
        <xsd:restriction base="dms:Number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type" ma:index="38" nillable="true" ma:displayName="Documenttype" ma:description="Kies uit de mogelijkheden het type waar het bestand aan voldoet" ma:format="RadioButtons" ma:indexed="true" ma:internalName="Documenttype">
      <xsd:simpleType>
        <xsd:restriction base="dms:Choice">
          <xsd:enumeration value="Afbeelding"/>
          <xsd:enumeration value="Agenda"/>
          <xsd:enumeration value="Annotatie"/>
          <xsd:enumeration value="Berekeningsrapport"/>
          <xsd:enumeration value="Brief"/>
          <xsd:enumeration value="Correspondentie extern"/>
          <xsd:enumeration value="Correspondentie intern"/>
          <xsd:enumeration value="Creditnota"/>
          <xsd:enumeration value="E-mail"/>
          <xsd:enumeration value="Factuur"/>
          <xsd:enumeration value="Memo/Notitie"/>
          <xsd:enumeration value="Norm"/>
          <xsd:enumeration value="Notulen"/>
          <xsd:enumeration value="Offerte"/>
          <xsd:enumeration value="Ontwerpnota"/>
          <xsd:enumeration value="Overdrachtsdocument"/>
          <xsd:enumeration value="Overeenkomst"/>
          <xsd:enumeration value="Opdrachtbrief"/>
          <xsd:enumeration value="Plan"/>
          <xsd:enumeration value="Planning"/>
          <xsd:enumeration value="Presentatie(PowerPoint)"/>
          <xsd:enumeration value="Prestatieverklaring"/>
          <xsd:enumeration value="Raadsbrief"/>
          <xsd:enumeration value="Raming"/>
          <xsd:enumeration value="Rapportage"/>
          <xsd:enumeration value="Richtlijn"/>
          <xsd:enumeration value="Risicoanalyse"/>
          <xsd:enumeration value="Sjabloon/format"/>
          <xsd:enumeration value="Spreadsheet(Excel)"/>
          <xsd:enumeration value="Tekening"/>
          <xsd:enumeration value="Verslag"/>
          <xsd:enumeration value="Video"/>
          <xsd:enumeration value="3D model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f63c0d569da4c4195106b7560ee7a8c xmlns="198de842-6cf3-4666-8676-2910a97db635">
      <Terms xmlns="http://schemas.microsoft.com/office/infopath/2007/PartnerControls"/>
    </af63c0d569da4c4195106b7560ee7a8c>
    <IPM xmlns="451ceeed-c77b-4a37-aea6-85893f5a9fb4" xsi:nil="true"/>
    <Documentcategorie xmlns="198de842-6cf3-4666-8676-2910a97db635" xsi:nil="true"/>
    <Overdrachtsdocument xmlns="451ceeed-c77b-4a37-aea6-85893f5a9fb4">-</Overdrachtsdocument>
    <PBIfase xmlns="20309f31-ee56-40c1-a52b-8dd7248e09d7" xsi:nil="true"/>
    <Documentdatum xmlns="451ceeed-c77b-4a37-aea6-85893f5a9fb4" xsi:nil="true"/>
    <Documentstatus xmlns="451ceeed-c77b-4a37-aea6-85893f5a9fb4">1 Concept</Documentstatus>
    <Trefwoord xmlns="198de842-6cf3-4666-8676-2910a97db635" xsi:nil="true"/>
    <lcf76f155ced4ddcb4097134ff3c332f xmlns="20309f31-ee56-40c1-a52b-8dd7248e09d7">
      <Terms xmlns="http://schemas.microsoft.com/office/infopath/2007/PartnerControls"/>
    </lcf76f155ced4ddcb4097134ff3c332f>
    <TaxCatchAll xmlns="451ceeed-c77b-4a37-aea6-85893f5a9fb4" xsi:nil="true"/>
    <WBScode xmlns="20309f31-ee56-40c1-a52b-8dd7248e09d7" xsi:nil="true"/>
    <_dlc_DocId xmlns="198de842-6cf3-4666-8676-2910a97db635">7NS76VCASF2X-8318930-25657</_dlc_DocId>
    <_dlc_DocIdUrl xmlns="198de842-6cf3-4666-8676-2910a97db635">
      <Url>https://hoofdstad.sharepoint.com/sites/SW-RE-VOR-CrucialeMijl/_layouts/15/DocIdRedir.aspx?ID=7NS76VCASF2X-8318930-25657</Url>
      <Description>7NS76VCASF2X-8318930-25657</Description>
    </_dlc_DocIdUrl>
    <Documenttype xmlns="20309f31-ee56-40c1-a52b-8dd7248e09d7" xsi:nil="true"/>
  </documentManagement>
</p:properties>
</file>

<file path=customXml/itemProps1.xml><?xml version="1.0" encoding="utf-8"?>
<ds:datastoreItem xmlns:ds="http://schemas.openxmlformats.org/officeDocument/2006/customXml" ds:itemID="{D98D0918-A5CE-4521-B318-0FE96A9B114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E66EB72-DB53-4540-991E-A89BB7C30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198de842-6cf3-4666-8676-2910a97db635"/>
    <ds:schemaRef ds:uri="20309f31-ee56-40c1-a52b-8dd7248e09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7DC03E-6EAA-45D2-8A03-0F4E97C1F7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8179A9-B0A9-4063-9E5D-748FE3A69F7B}">
  <ds:schemaRefs>
    <ds:schemaRef ds:uri="http://schemas.microsoft.com/office/2006/metadata/properties"/>
    <ds:schemaRef ds:uri="http://schemas.microsoft.com/office/infopath/2007/PartnerControls"/>
    <ds:schemaRef ds:uri="198de842-6cf3-4666-8676-2910a97db635"/>
    <ds:schemaRef ds:uri="451ceeed-c77b-4a37-aea6-85893f5a9fb4"/>
    <ds:schemaRef ds:uri="20309f31-ee56-40c1-a52b-8dd7248e09d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1547</Words>
  <Characters>8509</Characters>
  <Application>Microsoft Office Word</Application>
  <DocSecurity>0</DocSecurity>
  <Lines>70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10036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Raad, Filip de</cp:lastModifiedBy>
  <cp:revision>2</cp:revision>
  <dcterms:created xsi:type="dcterms:W3CDTF">2026-03-04T11:27:00Z</dcterms:created>
  <dcterms:modified xsi:type="dcterms:W3CDTF">2026-03-04T11:27:00Z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0x010100E552377A6A4EB74D8A48D489A47CDC9800FBAE717FF592504EAF1BCD616D7CE06C</vt:lpwstr>
  </property>
  <property fmtid="{D5CDD505-2E9C-101B-9397-08002B2CF9AE}" pid="3" name="MediaServiceImageTags">
    <vt:lpwstr/>
  </property>
  <property fmtid="{D5CDD505-2E9C-101B-9397-08002B2CF9AE}" pid="4" name="WBS">
    <vt:lpwstr/>
  </property>
  <property fmtid="{D5CDD505-2E9C-101B-9397-08002B2CF9AE}" pid="5" name="_dlc_DocIdItemGuid">
    <vt:lpwstr>cfbaa53d-7180-46b7-80bf-d4737e07ff90</vt:lpwstr>
  </property>
</Properties>
</file>